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3192D" w14:textId="77777777" w:rsidR="002B1BC1" w:rsidRPr="008417C7" w:rsidRDefault="00800DB2">
      <w:pPr>
        <w:rPr>
          <w:lang w:val="de-DE"/>
        </w:rPr>
      </w:pPr>
      <w:r w:rsidRPr="008417C7">
        <w:rPr>
          <w:b/>
          <w:color w:val="2E7D32"/>
          <w:sz w:val="22"/>
          <w:lang w:val="de-DE"/>
        </w:rPr>
        <w:t>Kreisverwaltung Recklinghausen</w:t>
      </w:r>
    </w:p>
    <w:p w14:paraId="14597FB5" w14:textId="0CDAE4AE" w:rsidR="002B1BC1" w:rsidRPr="008417C7" w:rsidRDefault="00800DB2">
      <w:pPr>
        <w:pStyle w:val="TitleBlue"/>
        <w:rPr>
          <w:color w:val="002060"/>
          <w:lang w:val="de-DE"/>
        </w:rPr>
      </w:pPr>
      <w:r w:rsidRPr="008417C7">
        <w:rPr>
          <w:color w:val="002060"/>
          <w:lang w:val="de-DE"/>
        </w:rPr>
        <w:t>Vergabeunterlage / Leistungsverzeichnis</w:t>
      </w:r>
      <w:r w:rsidRPr="008417C7">
        <w:rPr>
          <w:color w:val="002060"/>
          <w:lang w:val="de-DE"/>
        </w:rPr>
        <w:br/>
        <w:t xml:space="preserve">Cloud-PBX Xelion mit IP-Telefonen, </w:t>
      </w:r>
      <w:r w:rsidR="004C7870" w:rsidRPr="008417C7">
        <w:rPr>
          <w:color w:val="002060"/>
          <w:lang w:val="de-DE"/>
        </w:rPr>
        <w:br/>
      </w:r>
      <w:r w:rsidRPr="008417C7">
        <w:rPr>
          <w:color w:val="002060"/>
          <w:lang w:val="de-DE"/>
        </w:rPr>
        <w:t>IP-Analog-Gateways</w:t>
      </w:r>
      <w:r w:rsidRPr="008417C7">
        <w:rPr>
          <w:color w:val="002060"/>
          <w:lang w:val="de-DE"/>
        </w:rPr>
        <w:br/>
        <w:t>und Einrichtungsleistungen</w:t>
      </w:r>
    </w:p>
    <w:p w14:paraId="48850A9C" w14:textId="20043947" w:rsidR="002B1BC1" w:rsidRPr="008417C7" w:rsidRDefault="00800DB2">
      <w:pPr>
        <w:pStyle w:val="SmallGray"/>
        <w:rPr>
          <w:lang w:val="de-DE"/>
        </w:rPr>
      </w:pPr>
      <w:r w:rsidRPr="008417C7">
        <w:rPr>
          <w:lang w:val="de-DE"/>
        </w:rPr>
        <w:t>Formell erweiterte Vergabeversion mit Bieterformular.</w:t>
      </w:r>
      <w:r w:rsidRPr="008417C7">
        <w:rPr>
          <w:lang w:val="de-DE"/>
        </w:rPr>
        <w:br/>
        <w:t>Technische Basis: Lastenheft „Cloud-PBX Teams“ der Kreisverwaltung Recklinghausen, Version 1.2 vom 03.02.2026.</w:t>
      </w:r>
    </w:p>
    <w:tbl>
      <w:tblPr>
        <w:tblW w:w="0" w:type="auto"/>
        <w:tblBorders>
          <w:top w:val="single" w:sz="6" w:space="0" w:color="A7C4D8"/>
          <w:left w:val="single" w:sz="6" w:space="0" w:color="A7C4D8"/>
          <w:bottom w:val="single" w:sz="6" w:space="0" w:color="A7C4D8"/>
          <w:right w:val="single" w:sz="6" w:space="0" w:color="A7C4D8"/>
          <w:insideH w:val="single" w:sz="6" w:space="0" w:color="A7C4D8"/>
          <w:insideV w:val="single" w:sz="6" w:space="0" w:color="A7C4D8"/>
        </w:tblBorders>
        <w:tblLook w:val="04A0" w:firstRow="1" w:lastRow="0" w:firstColumn="1" w:lastColumn="0" w:noHBand="0" w:noVBand="1"/>
      </w:tblPr>
      <w:tblGrid>
        <w:gridCol w:w="2945"/>
        <w:gridCol w:w="7239"/>
      </w:tblGrid>
      <w:tr w:rsidR="002B1BC1" w:rsidRPr="008417C7" w14:paraId="58DA59E7" w14:textId="77777777">
        <w:trPr>
          <w:tblHeader/>
        </w:trPr>
        <w:tc>
          <w:tcPr>
            <w:tcW w:w="2948" w:type="dxa"/>
            <w:shd w:val="clear" w:color="auto" w:fill="EAF3F8"/>
            <w:tcMar>
              <w:top w:w="70" w:type="dxa"/>
              <w:left w:w="90" w:type="dxa"/>
              <w:bottom w:w="70" w:type="dxa"/>
              <w:right w:w="90" w:type="dxa"/>
            </w:tcMar>
            <w:vAlign w:val="center"/>
          </w:tcPr>
          <w:p w14:paraId="32F4E3EE" w14:textId="77777777" w:rsidR="002B1BC1" w:rsidRPr="008417C7" w:rsidRDefault="00800DB2">
            <w:pPr>
              <w:spacing w:after="0"/>
              <w:rPr>
                <w:lang w:val="de-DE"/>
              </w:rPr>
            </w:pPr>
            <w:r w:rsidRPr="008417C7">
              <w:rPr>
                <w:b/>
                <w:color w:val="0F4C81"/>
                <w:lang w:val="de-DE"/>
              </w:rPr>
              <w:t>Vergabestelle</w:t>
            </w:r>
          </w:p>
        </w:tc>
        <w:tc>
          <w:tcPr>
            <w:tcW w:w="5896" w:type="dxa"/>
            <w:tcMar>
              <w:top w:w="70" w:type="dxa"/>
              <w:left w:w="90" w:type="dxa"/>
              <w:bottom w:w="70" w:type="dxa"/>
              <w:right w:w="90" w:type="dxa"/>
            </w:tcMar>
            <w:vAlign w:val="center"/>
          </w:tcPr>
          <w:p w14:paraId="77D8F275" w14:textId="77777777" w:rsidR="002B1BC1" w:rsidRPr="008417C7" w:rsidRDefault="00800DB2">
            <w:pPr>
              <w:spacing w:after="0"/>
              <w:rPr>
                <w:lang w:val="de-DE"/>
              </w:rPr>
            </w:pPr>
            <w:r w:rsidRPr="008417C7">
              <w:rPr>
                <w:lang w:val="de-DE"/>
              </w:rPr>
              <w:t>Kreisverwaltung Recklinghausen – FA 16.1</w:t>
            </w:r>
          </w:p>
        </w:tc>
      </w:tr>
      <w:tr w:rsidR="002B1BC1" w:rsidRPr="008417C7" w14:paraId="7F922E04" w14:textId="77777777">
        <w:trPr>
          <w:cantSplit/>
        </w:trPr>
        <w:tc>
          <w:tcPr>
            <w:tcW w:w="2948" w:type="dxa"/>
            <w:shd w:val="clear" w:color="auto" w:fill="EAF3F8"/>
            <w:tcMar>
              <w:top w:w="70" w:type="dxa"/>
              <w:left w:w="90" w:type="dxa"/>
              <w:bottom w:w="70" w:type="dxa"/>
              <w:right w:w="90" w:type="dxa"/>
            </w:tcMar>
            <w:vAlign w:val="center"/>
          </w:tcPr>
          <w:p w14:paraId="4BB7E63B" w14:textId="77777777" w:rsidR="002B1BC1" w:rsidRPr="008417C7" w:rsidRDefault="00800DB2">
            <w:pPr>
              <w:spacing w:after="0"/>
              <w:rPr>
                <w:lang w:val="de-DE"/>
              </w:rPr>
            </w:pPr>
            <w:r w:rsidRPr="008417C7">
              <w:rPr>
                <w:b/>
                <w:color w:val="0F4C81"/>
                <w:lang w:val="de-DE"/>
              </w:rPr>
              <w:t>Projekt</w:t>
            </w:r>
          </w:p>
        </w:tc>
        <w:tc>
          <w:tcPr>
            <w:tcW w:w="5896" w:type="dxa"/>
            <w:tcMar>
              <w:top w:w="70" w:type="dxa"/>
              <w:left w:w="90" w:type="dxa"/>
              <w:bottom w:w="70" w:type="dxa"/>
              <w:right w:w="90" w:type="dxa"/>
            </w:tcMar>
            <w:vAlign w:val="center"/>
          </w:tcPr>
          <w:p w14:paraId="6908542D" w14:textId="77777777" w:rsidR="002B1BC1" w:rsidRPr="008417C7" w:rsidRDefault="00800DB2">
            <w:pPr>
              <w:spacing w:after="0"/>
              <w:rPr>
                <w:lang w:val="de-DE"/>
              </w:rPr>
            </w:pPr>
            <w:r w:rsidRPr="008417C7">
              <w:rPr>
                <w:lang w:val="de-DE"/>
              </w:rPr>
              <w:t>Cloud-PBX Teams</w:t>
            </w:r>
          </w:p>
        </w:tc>
      </w:tr>
      <w:tr w:rsidR="002B1BC1" w:rsidRPr="008417C7" w14:paraId="068FD8CD" w14:textId="77777777">
        <w:trPr>
          <w:cantSplit/>
        </w:trPr>
        <w:tc>
          <w:tcPr>
            <w:tcW w:w="2948" w:type="dxa"/>
            <w:shd w:val="clear" w:color="auto" w:fill="EAF3F8"/>
            <w:tcMar>
              <w:top w:w="70" w:type="dxa"/>
              <w:left w:w="90" w:type="dxa"/>
              <w:bottom w:w="70" w:type="dxa"/>
              <w:right w:w="90" w:type="dxa"/>
            </w:tcMar>
            <w:vAlign w:val="center"/>
          </w:tcPr>
          <w:p w14:paraId="25FC5055" w14:textId="77777777" w:rsidR="002B1BC1" w:rsidRPr="008417C7" w:rsidRDefault="00800DB2">
            <w:pPr>
              <w:spacing w:after="0"/>
              <w:rPr>
                <w:lang w:val="de-DE"/>
              </w:rPr>
            </w:pPr>
            <w:r w:rsidRPr="008417C7">
              <w:rPr>
                <w:b/>
                <w:color w:val="0F4C81"/>
                <w:lang w:val="de-DE"/>
              </w:rPr>
              <w:t>Verfahrensart</w:t>
            </w:r>
          </w:p>
        </w:tc>
        <w:tc>
          <w:tcPr>
            <w:tcW w:w="5896" w:type="dxa"/>
            <w:tcMar>
              <w:top w:w="70" w:type="dxa"/>
              <w:left w:w="90" w:type="dxa"/>
              <w:bottom w:w="70" w:type="dxa"/>
              <w:right w:w="90" w:type="dxa"/>
            </w:tcMar>
            <w:vAlign w:val="center"/>
          </w:tcPr>
          <w:p w14:paraId="5BA2908A" w14:textId="2975F9E7" w:rsidR="002B1BC1" w:rsidRPr="008417C7" w:rsidRDefault="00536623">
            <w:pPr>
              <w:spacing w:after="0"/>
              <w:rPr>
                <w:lang w:val="de-DE"/>
              </w:rPr>
            </w:pPr>
            <w:r w:rsidRPr="008417C7">
              <w:rPr>
                <w:rFonts w:ascii="Arial" w:hAnsi="Arial" w:cs="Arial"/>
                <w:szCs w:val="20"/>
                <w:lang w:val="de-DE"/>
              </w:rPr>
              <w:t>VgV</w:t>
            </w:r>
            <w:r w:rsidRPr="008417C7">
              <w:rPr>
                <w:lang w:val="de-DE"/>
              </w:rPr>
              <w:t>-orientierte Ausschreibung für Liefer- und Einrichtungsleistungen</w:t>
            </w:r>
          </w:p>
        </w:tc>
      </w:tr>
      <w:tr w:rsidR="002B1BC1" w:rsidRPr="008417C7" w14:paraId="2A396DB2" w14:textId="77777777">
        <w:trPr>
          <w:cantSplit/>
        </w:trPr>
        <w:tc>
          <w:tcPr>
            <w:tcW w:w="2948" w:type="dxa"/>
            <w:shd w:val="clear" w:color="auto" w:fill="EAF3F8"/>
            <w:tcMar>
              <w:top w:w="70" w:type="dxa"/>
              <w:left w:w="90" w:type="dxa"/>
              <w:bottom w:w="70" w:type="dxa"/>
              <w:right w:w="90" w:type="dxa"/>
            </w:tcMar>
            <w:vAlign w:val="center"/>
          </w:tcPr>
          <w:p w14:paraId="577CDBB5" w14:textId="77777777" w:rsidR="002B1BC1" w:rsidRPr="008417C7" w:rsidRDefault="00800DB2">
            <w:pPr>
              <w:spacing w:after="0"/>
              <w:rPr>
                <w:lang w:val="de-DE"/>
              </w:rPr>
            </w:pPr>
            <w:r w:rsidRPr="008417C7">
              <w:rPr>
                <w:b/>
                <w:color w:val="0F4C81"/>
                <w:lang w:val="de-DE"/>
              </w:rPr>
              <w:t>Leistungsgegenstand</w:t>
            </w:r>
          </w:p>
        </w:tc>
        <w:tc>
          <w:tcPr>
            <w:tcW w:w="5896" w:type="dxa"/>
            <w:tcMar>
              <w:top w:w="70" w:type="dxa"/>
              <w:left w:w="90" w:type="dxa"/>
              <w:bottom w:w="70" w:type="dxa"/>
              <w:right w:w="90" w:type="dxa"/>
            </w:tcMar>
            <w:vAlign w:val="center"/>
          </w:tcPr>
          <w:p w14:paraId="6C05812C" w14:textId="77777777" w:rsidR="002B1BC1" w:rsidRPr="008417C7" w:rsidRDefault="00800DB2">
            <w:pPr>
              <w:spacing w:after="0"/>
              <w:rPr>
                <w:lang w:val="de-DE"/>
              </w:rPr>
            </w:pPr>
            <w:r w:rsidRPr="008417C7">
              <w:rPr>
                <w:lang w:val="de-DE"/>
              </w:rPr>
              <w:t>Lieferung, betriebsbereite Einrichtung, Inbetriebnahme und Dokumentation einer Cloud-PBX-Lösung auf Basis Xelion</w:t>
            </w:r>
          </w:p>
        </w:tc>
      </w:tr>
      <w:tr w:rsidR="002B1BC1" w:rsidRPr="008417C7" w14:paraId="07E11B4E" w14:textId="77777777">
        <w:trPr>
          <w:cantSplit/>
        </w:trPr>
        <w:tc>
          <w:tcPr>
            <w:tcW w:w="2948" w:type="dxa"/>
            <w:shd w:val="clear" w:color="auto" w:fill="EAF3F8"/>
            <w:tcMar>
              <w:top w:w="70" w:type="dxa"/>
              <w:left w:w="90" w:type="dxa"/>
              <w:bottom w:w="70" w:type="dxa"/>
              <w:right w:w="90" w:type="dxa"/>
            </w:tcMar>
            <w:vAlign w:val="center"/>
          </w:tcPr>
          <w:p w14:paraId="7832111D" w14:textId="77777777" w:rsidR="002B1BC1" w:rsidRPr="008417C7" w:rsidRDefault="00800DB2">
            <w:pPr>
              <w:spacing w:after="0"/>
              <w:rPr>
                <w:lang w:val="de-DE"/>
              </w:rPr>
            </w:pPr>
            <w:r w:rsidRPr="008417C7">
              <w:rPr>
                <w:b/>
                <w:color w:val="0F4C81"/>
                <w:lang w:val="de-DE"/>
              </w:rPr>
              <w:t>Standort</w:t>
            </w:r>
          </w:p>
        </w:tc>
        <w:tc>
          <w:tcPr>
            <w:tcW w:w="5896" w:type="dxa"/>
            <w:tcMar>
              <w:top w:w="70" w:type="dxa"/>
              <w:left w:w="90" w:type="dxa"/>
              <w:bottom w:w="70" w:type="dxa"/>
              <w:right w:w="90" w:type="dxa"/>
            </w:tcMar>
            <w:vAlign w:val="center"/>
          </w:tcPr>
          <w:p w14:paraId="33C7825E" w14:textId="77777777" w:rsidR="002B1BC1" w:rsidRPr="008417C7" w:rsidRDefault="00800DB2">
            <w:pPr>
              <w:spacing w:after="0"/>
              <w:rPr>
                <w:lang w:val="de-DE"/>
              </w:rPr>
            </w:pPr>
            <w:r w:rsidRPr="008417C7">
              <w:rPr>
                <w:lang w:val="de-DE"/>
              </w:rPr>
              <w:t>Kreishaus Recklinghausen, Kurt-Schumacher-Allee 1, 45657 Recklinghausen</w:t>
            </w:r>
          </w:p>
        </w:tc>
      </w:tr>
      <w:tr w:rsidR="002B1BC1" w:rsidRPr="008417C7" w14:paraId="577A4DCC" w14:textId="77777777">
        <w:trPr>
          <w:cantSplit/>
        </w:trPr>
        <w:tc>
          <w:tcPr>
            <w:tcW w:w="2948" w:type="dxa"/>
            <w:shd w:val="clear" w:color="auto" w:fill="EAF3F8"/>
            <w:tcMar>
              <w:top w:w="70" w:type="dxa"/>
              <w:left w:w="90" w:type="dxa"/>
              <w:bottom w:w="70" w:type="dxa"/>
              <w:right w:w="90" w:type="dxa"/>
            </w:tcMar>
            <w:vAlign w:val="center"/>
          </w:tcPr>
          <w:p w14:paraId="61E139EE" w14:textId="77777777" w:rsidR="002B1BC1" w:rsidRPr="008417C7" w:rsidRDefault="00800DB2">
            <w:pPr>
              <w:spacing w:after="0"/>
              <w:rPr>
                <w:lang w:val="de-DE"/>
              </w:rPr>
            </w:pPr>
            <w:r w:rsidRPr="008417C7">
              <w:rPr>
                <w:b/>
                <w:color w:val="0F4C81"/>
                <w:lang w:val="de-DE"/>
              </w:rPr>
              <w:t>Mengenbasis</w:t>
            </w:r>
          </w:p>
        </w:tc>
        <w:tc>
          <w:tcPr>
            <w:tcW w:w="5896" w:type="dxa"/>
            <w:tcMar>
              <w:top w:w="70" w:type="dxa"/>
              <w:left w:w="90" w:type="dxa"/>
              <w:bottom w:w="70" w:type="dxa"/>
              <w:right w:w="90" w:type="dxa"/>
            </w:tcMar>
            <w:vAlign w:val="center"/>
          </w:tcPr>
          <w:p w14:paraId="18783AF3" w14:textId="77777777" w:rsidR="002B1BC1" w:rsidRPr="008417C7" w:rsidRDefault="00800DB2">
            <w:pPr>
              <w:spacing w:after="0"/>
              <w:rPr>
                <w:lang w:val="de-DE"/>
              </w:rPr>
            </w:pPr>
            <w:r w:rsidRPr="008417C7">
              <w:rPr>
                <w:lang w:val="de-DE"/>
              </w:rPr>
              <w:t>Zusammenfassung Nebenstellen Gesamtkreis RE / Lastenheft Cloud-PBX-RE V1.2</w:t>
            </w:r>
          </w:p>
        </w:tc>
      </w:tr>
      <w:tr w:rsidR="002B1BC1" w:rsidRPr="008417C7" w14:paraId="5C506690" w14:textId="77777777">
        <w:tblPrEx>
          <w:tblBorders>
            <w:top w:val="single" w:sz="6" w:space="0" w:color="BFDCC1"/>
            <w:left w:val="single" w:sz="6" w:space="0" w:color="BFDCC1"/>
            <w:bottom w:val="single" w:sz="6" w:space="0" w:color="BFDCC1"/>
            <w:right w:val="single" w:sz="6" w:space="0" w:color="BFDCC1"/>
            <w:insideH w:val="single" w:sz="6" w:space="0" w:color="BFDCC1"/>
            <w:insideV w:val="single" w:sz="6" w:space="0" w:color="BFDCC1"/>
          </w:tblBorders>
        </w:tblPrEx>
        <w:trPr>
          <w:tblHeader/>
        </w:trPr>
        <w:tc>
          <w:tcPr>
            <w:tcW w:w="10200" w:type="dxa"/>
            <w:gridSpan w:val="2"/>
            <w:shd w:val="clear" w:color="auto" w:fill="F2F8F2"/>
            <w:tcMar>
              <w:top w:w="70" w:type="dxa"/>
              <w:left w:w="90" w:type="dxa"/>
              <w:bottom w:w="70" w:type="dxa"/>
              <w:right w:w="90" w:type="dxa"/>
            </w:tcMar>
            <w:vAlign w:val="center"/>
          </w:tcPr>
          <w:p w14:paraId="0A077CEE" w14:textId="233562CA" w:rsidR="002B1BC1" w:rsidRPr="008417C7" w:rsidRDefault="00800DB2">
            <w:pPr>
              <w:spacing w:after="0"/>
              <w:rPr>
                <w:lang w:val="de-DE"/>
              </w:rPr>
            </w:pPr>
            <w:r w:rsidRPr="008417C7">
              <w:rPr>
                <w:sz w:val="19"/>
                <w:lang w:val="de-DE"/>
              </w:rPr>
              <w:t>Hinweis: Für technische und funktionale Anforderungen gelten dieses Leistungsverzeichnis sowie ergänzend das Lastenheft. Bei Widersprüchen geht das Lastenheft den erläuternden Textpassagen vor.</w:t>
            </w:r>
          </w:p>
        </w:tc>
      </w:tr>
    </w:tbl>
    <w:p w14:paraId="137B93AF" w14:textId="77777777" w:rsidR="002B1BC1" w:rsidRPr="008417C7" w:rsidRDefault="00800DB2">
      <w:pPr>
        <w:rPr>
          <w:lang w:val="de-DE"/>
        </w:rPr>
      </w:pPr>
      <w:r w:rsidRPr="008417C7">
        <w:rPr>
          <w:lang w:val="de-DE"/>
        </w:rPr>
        <w:br w:type="page"/>
      </w:r>
    </w:p>
    <w:p w14:paraId="06DD4D3C" w14:textId="77777777" w:rsidR="002B1BC1" w:rsidRPr="008417C7" w:rsidRDefault="00800DB2">
      <w:pPr>
        <w:pStyle w:val="HeadingBlue"/>
        <w:rPr>
          <w:color w:val="002060"/>
          <w:lang w:val="de-DE"/>
        </w:rPr>
      </w:pPr>
      <w:r w:rsidRPr="008417C7">
        <w:rPr>
          <w:color w:val="002060"/>
          <w:lang w:val="de-DE"/>
        </w:rPr>
        <w:lastRenderedPageBreak/>
        <w:t>1. Gegenstand und Aufbau der Ausschreibung</w:t>
      </w:r>
    </w:p>
    <w:p w14:paraId="72E8B429" w14:textId="77777777" w:rsidR="002B1BC1" w:rsidRPr="008417C7" w:rsidRDefault="00800DB2">
      <w:pPr>
        <w:spacing w:after="60"/>
        <w:rPr>
          <w:lang w:val="de-DE"/>
        </w:rPr>
      </w:pPr>
      <w:r w:rsidRPr="008417C7">
        <w:rPr>
          <w:lang w:val="de-DE"/>
        </w:rPr>
        <w:t>Ausgeschrieben werden die Lieferung, betriebsbereite Einrichtung, Inbetriebnahme und Dokumentation einer Cloud-PBX-Lösung auf Basis Xelion einschließlich monatlicher Lizenzen, IP-Tischtelefone, IP-Analog-Gateways sowie der hierfür erforderlichen Einrichtungs- und Projektleistungen.</w:t>
      </w:r>
    </w:p>
    <w:p w14:paraId="64548007" w14:textId="77777777" w:rsidR="002B1BC1" w:rsidRPr="008417C7" w:rsidRDefault="00800DB2">
      <w:pPr>
        <w:spacing w:after="60"/>
        <w:rPr>
          <w:lang w:val="de-DE"/>
        </w:rPr>
      </w:pPr>
      <w:r w:rsidRPr="008417C7">
        <w:rPr>
          <w:lang w:val="de-DE"/>
        </w:rPr>
        <w:t>Die Lösung muss die im Lastenheft beschriebenen Anforderungen an Cloud-Betrieb, Microsoft-Teams-Integration, Telekom CompanyFlex, Vermittlungs- und Contact-Center-Funktionen, Administration, Sicherheit, Datenschutz, Dokumentation und Abnahme erfüllen.</w:t>
      </w:r>
    </w:p>
    <w:p w14:paraId="18C0858E" w14:textId="13B4F2D6" w:rsidR="002B1BC1" w:rsidRPr="008417C7" w:rsidRDefault="00800DB2">
      <w:pPr>
        <w:spacing w:after="80"/>
        <w:rPr>
          <w:lang w:val="de-DE"/>
        </w:rPr>
      </w:pPr>
      <w:r w:rsidRPr="008417C7">
        <w:rPr>
          <w:lang w:val="de-DE"/>
        </w:rPr>
        <w:t>Die Vergabeunterlage besteht aus Leistungsverzeichnis</w:t>
      </w:r>
      <w:r w:rsidR="00E43514">
        <w:rPr>
          <w:lang w:val="de-DE"/>
        </w:rPr>
        <w:t xml:space="preserve"> und</w:t>
      </w:r>
      <w:r w:rsidRPr="008417C7">
        <w:rPr>
          <w:lang w:val="de-DE"/>
        </w:rPr>
        <w:t xml:space="preserve"> Bieterformular.</w:t>
      </w:r>
    </w:p>
    <w:p w14:paraId="2CD0597A" w14:textId="77777777" w:rsidR="002B1BC1" w:rsidRPr="008417C7" w:rsidRDefault="00800DB2">
      <w:pPr>
        <w:pStyle w:val="HeadingBlue"/>
        <w:rPr>
          <w:color w:val="002060"/>
          <w:lang w:val="de-DE"/>
        </w:rPr>
      </w:pPr>
      <w:r w:rsidRPr="008417C7">
        <w:rPr>
          <w:color w:val="002060"/>
          <w:lang w:val="de-DE"/>
        </w:rPr>
        <w:t>2. Mengen- und Lizenzlogik</w:t>
      </w:r>
    </w:p>
    <w:p w14:paraId="50055C56" w14:textId="77777777" w:rsidR="002B1BC1" w:rsidRPr="008417C7" w:rsidRDefault="00800DB2">
      <w:pPr>
        <w:spacing w:after="60"/>
        <w:rPr>
          <w:lang w:val="de-DE"/>
        </w:rPr>
      </w:pPr>
      <w:r w:rsidRPr="008417C7">
        <w:rPr>
          <w:lang w:val="de-DE"/>
        </w:rPr>
        <w:t>Die Mengenansätze beruhen auf der beigefügten Nebenstellen-Zusammenfassung. Die Device-Lizenzmenge ergibt sich aus der Summe der reinen IP-Telefone und der analogen Teilnehmer.</w:t>
      </w:r>
    </w:p>
    <w:tbl>
      <w:tblPr>
        <w:tblW w:w="0" w:type="auto"/>
        <w:tblBorders>
          <w:top w:val="single" w:sz="6" w:space="0" w:color="A7C4D8"/>
          <w:left w:val="single" w:sz="6" w:space="0" w:color="A7C4D8"/>
          <w:bottom w:val="single" w:sz="6" w:space="0" w:color="A7C4D8"/>
          <w:right w:val="single" w:sz="6" w:space="0" w:color="A7C4D8"/>
          <w:insideH w:val="single" w:sz="6" w:space="0" w:color="A7C4D8"/>
          <w:insideV w:val="single" w:sz="6" w:space="0" w:color="A7C4D8"/>
        </w:tblBorders>
        <w:tblLook w:val="04A0" w:firstRow="1" w:lastRow="0" w:firstColumn="1" w:lastColumn="0" w:noHBand="0" w:noVBand="1"/>
      </w:tblPr>
      <w:tblGrid>
        <w:gridCol w:w="1020"/>
        <w:gridCol w:w="4535"/>
        <w:gridCol w:w="1417"/>
        <w:gridCol w:w="2943"/>
      </w:tblGrid>
      <w:tr w:rsidR="002B1BC1" w:rsidRPr="008417C7" w14:paraId="0C103B5A" w14:textId="77777777" w:rsidTr="00941B0D">
        <w:trPr>
          <w:tblHeader/>
        </w:trPr>
        <w:tc>
          <w:tcPr>
            <w:tcW w:w="1020" w:type="dxa"/>
            <w:shd w:val="clear" w:color="auto" w:fill="0F4C81"/>
            <w:tcMar>
              <w:top w:w="70" w:type="dxa"/>
              <w:left w:w="90" w:type="dxa"/>
              <w:bottom w:w="70" w:type="dxa"/>
              <w:right w:w="90" w:type="dxa"/>
            </w:tcMar>
            <w:vAlign w:val="center"/>
          </w:tcPr>
          <w:p w14:paraId="78B41FDD" w14:textId="77777777" w:rsidR="002B1BC1" w:rsidRPr="008417C7" w:rsidRDefault="00800DB2">
            <w:pPr>
              <w:spacing w:after="0"/>
              <w:jc w:val="center"/>
              <w:rPr>
                <w:lang w:val="de-DE"/>
              </w:rPr>
            </w:pPr>
            <w:r w:rsidRPr="008417C7">
              <w:rPr>
                <w:b/>
                <w:color w:val="FFFFFF"/>
                <w:lang w:val="de-DE"/>
              </w:rPr>
              <w:t>Pos.</w:t>
            </w:r>
          </w:p>
        </w:tc>
        <w:tc>
          <w:tcPr>
            <w:tcW w:w="4535" w:type="dxa"/>
            <w:shd w:val="clear" w:color="auto" w:fill="0F4C81"/>
            <w:tcMar>
              <w:top w:w="70" w:type="dxa"/>
              <w:left w:w="90" w:type="dxa"/>
              <w:bottom w:w="70" w:type="dxa"/>
              <w:right w:w="90" w:type="dxa"/>
            </w:tcMar>
            <w:vAlign w:val="center"/>
          </w:tcPr>
          <w:p w14:paraId="31374C36" w14:textId="77777777" w:rsidR="002B1BC1" w:rsidRPr="008417C7" w:rsidRDefault="00800DB2">
            <w:pPr>
              <w:spacing w:after="0"/>
              <w:jc w:val="center"/>
              <w:rPr>
                <w:lang w:val="de-DE"/>
              </w:rPr>
            </w:pPr>
            <w:r w:rsidRPr="008417C7">
              <w:rPr>
                <w:b/>
                <w:color w:val="FFFFFF"/>
                <w:lang w:val="de-DE"/>
              </w:rPr>
              <w:t>Mengenbasis</w:t>
            </w:r>
          </w:p>
        </w:tc>
        <w:tc>
          <w:tcPr>
            <w:tcW w:w="1417" w:type="dxa"/>
            <w:shd w:val="clear" w:color="auto" w:fill="0F4C81"/>
            <w:tcMar>
              <w:top w:w="70" w:type="dxa"/>
              <w:left w:w="90" w:type="dxa"/>
              <w:bottom w:w="70" w:type="dxa"/>
              <w:right w:w="90" w:type="dxa"/>
            </w:tcMar>
            <w:vAlign w:val="center"/>
          </w:tcPr>
          <w:p w14:paraId="31736EE3" w14:textId="77777777" w:rsidR="002B1BC1" w:rsidRPr="008417C7" w:rsidRDefault="00800DB2">
            <w:pPr>
              <w:spacing w:after="0"/>
              <w:jc w:val="center"/>
              <w:rPr>
                <w:lang w:val="de-DE"/>
              </w:rPr>
            </w:pPr>
            <w:r w:rsidRPr="008417C7">
              <w:rPr>
                <w:b/>
                <w:color w:val="FFFFFF"/>
                <w:lang w:val="de-DE"/>
              </w:rPr>
              <w:t>Menge</w:t>
            </w:r>
          </w:p>
        </w:tc>
        <w:tc>
          <w:tcPr>
            <w:tcW w:w="2943" w:type="dxa"/>
            <w:shd w:val="clear" w:color="auto" w:fill="0F4C81"/>
            <w:tcMar>
              <w:top w:w="70" w:type="dxa"/>
              <w:left w:w="90" w:type="dxa"/>
              <w:bottom w:w="70" w:type="dxa"/>
              <w:right w:w="90" w:type="dxa"/>
            </w:tcMar>
            <w:vAlign w:val="center"/>
          </w:tcPr>
          <w:p w14:paraId="3471C7F1" w14:textId="77777777" w:rsidR="002B1BC1" w:rsidRPr="008417C7" w:rsidRDefault="00800DB2">
            <w:pPr>
              <w:spacing w:after="0"/>
              <w:jc w:val="center"/>
              <w:rPr>
                <w:lang w:val="de-DE"/>
              </w:rPr>
            </w:pPr>
            <w:r w:rsidRPr="008417C7">
              <w:rPr>
                <w:b/>
                <w:color w:val="FFFFFF"/>
                <w:lang w:val="de-DE"/>
              </w:rPr>
              <w:t>Bemerkung</w:t>
            </w:r>
          </w:p>
        </w:tc>
      </w:tr>
      <w:tr w:rsidR="002B1BC1" w:rsidRPr="008417C7" w14:paraId="67964A73" w14:textId="77777777" w:rsidTr="00941B0D">
        <w:trPr>
          <w:cantSplit/>
        </w:trPr>
        <w:tc>
          <w:tcPr>
            <w:tcW w:w="1020" w:type="dxa"/>
            <w:shd w:val="clear" w:color="auto" w:fill="EAF3F8"/>
            <w:tcMar>
              <w:top w:w="70" w:type="dxa"/>
              <w:left w:w="90" w:type="dxa"/>
              <w:bottom w:w="70" w:type="dxa"/>
              <w:right w:w="90" w:type="dxa"/>
            </w:tcMar>
            <w:vAlign w:val="center"/>
          </w:tcPr>
          <w:p w14:paraId="65C19428" w14:textId="77777777" w:rsidR="002B1BC1" w:rsidRPr="008417C7" w:rsidRDefault="00800DB2">
            <w:pPr>
              <w:spacing w:after="0"/>
              <w:jc w:val="center"/>
              <w:rPr>
                <w:lang w:val="de-DE"/>
              </w:rPr>
            </w:pPr>
            <w:r w:rsidRPr="008417C7">
              <w:rPr>
                <w:sz w:val="19"/>
                <w:lang w:val="de-DE"/>
              </w:rPr>
              <w:t>M1</w:t>
            </w:r>
          </w:p>
        </w:tc>
        <w:tc>
          <w:tcPr>
            <w:tcW w:w="4535" w:type="dxa"/>
            <w:tcMar>
              <w:top w:w="70" w:type="dxa"/>
              <w:left w:w="90" w:type="dxa"/>
              <w:bottom w:w="70" w:type="dxa"/>
              <w:right w:w="90" w:type="dxa"/>
            </w:tcMar>
            <w:vAlign w:val="center"/>
          </w:tcPr>
          <w:p w14:paraId="4E5D9FAB" w14:textId="77777777" w:rsidR="002B1BC1" w:rsidRPr="008417C7" w:rsidRDefault="00800DB2">
            <w:pPr>
              <w:spacing w:after="0"/>
              <w:rPr>
                <w:lang w:val="de-DE"/>
              </w:rPr>
            </w:pPr>
            <w:r w:rsidRPr="008417C7">
              <w:rPr>
                <w:sz w:val="19"/>
                <w:lang w:val="de-DE"/>
              </w:rPr>
              <w:t>Xelion User Lizenz</w:t>
            </w:r>
          </w:p>
        </w:tc>
        <w:tc>
          <w:tcPr>
            <w:tcW w:w="1417" w:type="dxa"/>
            <w:tcMar>
              <w:top w:w="70" w:type="dxa"/>
              <w:left w:w="90" w:type="dxa"/>
              <w:bottom w:w="70" w:type="dxa"/>
              <w:right w:w="90" w:type="dxa"/>
            </w:tcMar>
            <w:vAlign w:val="center"/>
          </w:tcPr>
          <w:p w14:paraId="78C3347D" w14:textId="13CDAAC4" w:rsidR="002B1BC1" w:rsidRPr="008417C7" w:rsidRDefault="007A4CFE">
            <w:pPr>
              <w:spacing w:after="0"/>
              <w:jc w:val="center"/>
              <w:rPr>
                <w:lang w:val="de-DE"/>
              </w:rPr>
            </w:pPr>
            <w:r w:rsidRPr="008417C7">
              <w:rPr>
                <w:sz w:val="19"/>
                <w:lang w:val="de-DE"/>
              </w:rPr>
              <w:t>1500</w:t>
            </w:r>
          </w:p>
        </w:tc>
        <w:tc>
          <w:tcPr>
            <w:tcW w:w="2943" w:type="dxa"/>
            <w:tcMar>
              <w:top w:w="70" w:type="dxa"/>
              <w:left w:w="90" w:type="dxa"/>
              <w:bottom w:w="70" w:type="dxa"/>
              <w:right w:w="90" w:type="dxa"/>
            </w:tcMar>
            <w:vAlign w:val="center"/>
          </w:tcPr>
          <w:p w14:paraId="73C1A9A6" w14:textId="77777777" w:rsidR="002B1BC1" w:rsidRPr="008417C7" w:rsidRDefault="00800DB2">
            <w:pPr>
              <w:spacing w:after="0"/>
              <w:rPr>
                <w:lang w:val="de-DE"/>
              </w:rPr>
            </w:pPr>
            <w:r w:rsidRPr="008417C7">
              <w:rPr>
                <w:sz w:val="19"/>
                <w:lang w:val="de-DE"/>
              </w:rPr>
              <w:t>vollwertige Benutzer</w:t>
            </w:r>
          </w:p>
        </w:tc>
      </w:tr>
      <w:tr w:rsidR="002B1BC1" w:rsidRPr="008417C7" w14:paraId="0FE2BD80" w14:textId="77777777" w:rsidTr="00941B0D">
        <w:trPr>
          <w:cantSplit/>
        </w:trPr>
        <w:tc>
          <w:tcPr>
            <w:tcW w:w="1020" w:type="dxa"/>
            <w:shd w:val="clear" w:color="auto" w:fill="EAF3F8"/>
            <w:tcMar>
              <w:top w:w="70" w:type="dxa"/>
              <w:left w:w="90" w:type="dxa"/>
              <w:bottom w:w="70" w:type="dxa"/>
              <w:right w:w="90" w:type="dxa"/>
            </w:tcMar>
            <w:vAlign w:val="center"/>
          </w:tcPr>
          <w:p w14:paraId="0BB31571" w14:textId="77777777" w:rsidR="002B1BC1" w:rsidRPr="008417C7" w:rsidRDefault="00800DB2">
            <w:pPr>
              <w:spacing w:after="0"/>
              <w:jc w:val="center"/>
              <w:rPr>
                <w:lang w:val="de-DE"/>
              </w:rPr>
            </w:pPr>
            <w:r w:rsidRPr="008417C7">
              <w:rPr>
                <w:sz w:val="19"/>
                <w:lang w:val="de-DE"/>
              </w:rPr>
              <w:t>M2</w:t>
            </w:r>
          </w:p>
        </w:tc>
        <w:tc>
          <w:tcPr>
            <w:tcW w:w="4535" w:type="dxa"/>
            <w:tcMar>
              <w:top w:w="70" w:type="dxa"/>
              <w:left w:w="90" w:type="dxa"/>
              <w:bottom w:w="70" w:type="dxa"/>
              <w:right w:w="90" w:type="dxa"/>
            </w:tcMar>
            <w:vAlign w:val="center"/>
          </w:tcPr>
          <w:p w14:paraId="704A4699" w14:textId="77777777" w:rsidR="002B1BC1" w:rsidRPr="008417C7" w:rsidRDefault="00800DB2">
            <w:pPr>
              <w:spacing w:after="0"/>
              <w:rPr>
                <w:lang w:val="de-DE"/>
              </w:rPr>
            </w:pPr>
            <w:r w:rsidRPr="008417C7">
              <w:rPr>
                <w:sz w:val="19"/>
                <w:lang w:val="de-DE"/>
              </w:rPr>
              <w:t>Reine IP-Telefone</w:t>
            </w:r>
          </w:p>
        </w:tc>
        <w:tc>
          <w:tcPr>
            <w:tcW w:w="1417" w:type="dxa"/>
            <w:tcMar>
              <w:top w:w="70" w:type="dxa"/>
              <w:left w:w="90" w:type="dxa"/>
              <w:bottom w:w="70" w:type="dxa"/>
              <w:right w:w="90" w:type="dxa"/>
            </w:tcMar>
            <w:vAlign w:val="center"/>
          </w:tcPr>
          <w:p w14:paraId="6C833E69" w14:textId="14AA3D1F" w:rsidR="002B1BC1" w:rsidRPr="008417C7" w:rsidRDefault="007A4CFE">
            <w:pPr>
              <w:spacing w:after="0"/>
              <w:jc w:val="center"/>
              <w:rPr>
                <w:lang w:val="de-DE"/>
              </w:rPr>
            </w:pPr>
            <w:r w:rsidRPr="008417C7">
              <w:rPr>
                <w:sz w:val="19"/>
                <w:lang w:val="de-DE"/>
              </w:rPr>
              <w:t>400</w:t>
            </w:r>
          </w:p>
        </w:tc>
        <w:tc>
          <w:tcPr>
            <w:tcW w:w="2943" w:type="dxa"/>
            <w:tcMar>
              <w:top w:w="70" w:type="dxa"/>
              <w:left w:w="90" w:type="dxa"/>
              <w:bottom w:w="70" w:type="dxa"/>
              <w:right w:w="90" w:type="dxa"/>
            </w:tcMar>
            <w:vAlign w:val="center"/>
          </w:tcPr>
          <w:p w14:paraId="01FE3277" w14:textId="77777777" w:rsidR="002B1BC1" w:rsidRPr="008417C7" w:rsidRDefault="00800DB2">
            <w:pPr>
              <w:spacing w:after="0"/>
              <w:rPr>
                <w:lang w:val="de-DE"/>
              </w:rPr>
            </w:pPr>
            <w:r w:rsidRPr="008417C7">
              <w:rPr>
                <w:sz w:val="19"/>
                <w:lang w:val="de-DE"/>
              </w:rPr>
              <w:t>Tischtelefone ohne User-Funktionslizenz</w:t>
            </w:r>
          </w:p>
        </w:tc>
      </w:tr>
      <w:tr w:rsidR="002B1BC1" w:rsidRPr="008417C7" w14:paraId="2788235A" w14:textId="77777777" w:rsidTr="00941B0D">
        <w:trPr>
          <w:cantSplit/>
        </w:trPr>
        <w:tc>
          <w:tcPr>
            <w:tcW w:w="1020" w:type="dxa"/>
            <w:shd w:val="clear" w:color="auto" w:fill="EAF3F8"/>
            <w:tcMar>
              <w:top w:w="70" w:type="dxa"/>
              <w:left w:w="90" w:type="dxa"/>
              <w:bottom w:w="70" w:type="dxa"/>
              <w:right w:w="90" w:type="dxa"/>
            </w:tcMar>
            <w:vAlign w:val="center"/>
          </w:tcPr>
          <w:p w14:paraId="088C88CF" w14:textId="77777777" w:rsidR="002B1BC1" w:rsidRPr="008417C7" w:rsidRDefault="00800DB2">
            <w:pPr>
              <w:spacing w:after="0"/>
              <w:jc w:val="center"/>
              <w:rPr>
                <w:lang w:val="de-DE"/>
              </w:rPr>
            </w:pPr>
            <w:r w:rsidRPr="008417C7">
              <w:rPr>
                <w:sz w:val="19"/>
                <w:lang w:val="de-DE"/>
              </w:rPr>
              <w:t>M3</w:t>
            </w:r>
          </w:p>
        </w:tc>
        <w:tc>
          <w:tcPr>
            <w:tcW w:w="4535" w:type="dxa"/>
            <w:tcMar>
              <w:top w:w="70" w:type="dxa"/>
              <w:left w:w="90" w:type="dxa"/>
              <w:bottom w:w="70" w:type="dxa"/>
              <w:right w:w="90" w:type="dxa"/>
            </w:tcMar>
            <w:vAlign w:val="center"/>
          </w:tcPr>
          <w:p w14:paraId="12692540" w14:textId="77777777" w:rsidR="002B1BC1" w:rsidRPr="008417C7" w:rsidRDefault="00800DB2">
            <w:pPr>
              <w:spacing w:after="0"/>
              <w:rPr>
                <w:lang w:val="de-DE"/>
              </w:rPr>
            </w:pPr>
            <w:r w:rsidRPr="008417C7">
              <w:rPr>
                <w:sz w:val="19"/>
                <w:lang w:val="de-DE"/>
              </w:rPr>
              <w:t>Analoge Teilnehmer</w:t>
            </w:r>
          </w:p>
        </w:tc>
        <w:tc>
          <w:tcPr>
            <w:tcW w:w="1417" w:type="dxa"/>
            <w:tcMar>
              <w:top w:w="70" w:type="dxa"/>
              <w:left w:w="90" w:type="dxa"/>
              <w:bottom w:w="70" w:type="dxa"/>
              <w:right w:w="90" w:type="dxa"/>
            </w:tcMar>
            <w:vAlign w:val="center"/>
          </w:tcPr>
          <w:p w14:paraId="66C6B6A1" w14:textId="77777777" w:rsidR="002B1BC1" w:rsidRPr="008417C7" w:rsidRDefault="00800DB2">
            <w:pPr>
              <w:spacing w:after="0"/>
              <w:jc w:val="center"/>
              <w:rPr>
                <w:lang w:val="de-DE"/>
              </w:rPr>
            </w:pPr>
            <w:r w:rsidRPr="008417C7">
              <w:rPr>
                <w:sz w:val="19"/>
                <w:lang w:val="de-DE"/>
              </w:rPr>
              <w:t>259</w:t>
            </w:r>
          </w:p>
        </w:tc>
        <w:tc>
          <w:tcPr>
            <w:tcW w:w="2943" w:type="dxa"/>
            <w:tcMar>
              <w:top w:w="70" w:type="dxa"/>
              <w:left w:w="90" w:type="dxa"/>
              <w:bottom w:w="70" w:type="dxa"/>
              <w:right w:w="90" w:type="dxa"/>
            </w:tcMar>
            <w:vAlign w:val="center"/>
          </w:tcPr>
          <w:p w14:paraId="70592909" w14:textId="77777777" w:rsidR="002B1BC1" w:rsidRPr="008417C7" w:rsidRDefault="00800DB2">
            <w:pPr>
              <w:spacing w:after="0"/>
              <w:rPr>
                <w:lang w:val="de-DE"/>
              </w:rPr>
            </w:pPr>
            <w:r w:rsidRPr="008417C7">
              <w:rPr>
                <w:sz w:val="19"/>
                <w:lang w:val="de-DE"/>
              </w:rPr>
              <w:t>über IP-Analog-Gateways</w:t>
            </w:r>
          </w:p>
        </w:tc>
      </w:tr>
      <w:tr w:rsidR="002B1BC1" w:rsidRPr="008417C7" w14:paraId="59A5C235" w14:textId="77777777" w:rsidTr="00941B0D">
        <w:trPr>
          <w:cantSplit/>
        </w:trPr>
        <w:tc>
          <w:tcPr>
            <w:tcW w:w="1020" w:type="dxa"/>
            <w:shd w:val="clear" w:color="auto" w:fill="EAF3F8"/>
            <w:tcMar>
              <w:top w:w="70" w:type="dxa"/>
              <w:left w:w="90" w:type="dxa"/>
              <w:bottom w:w="70" w:type="dxa"/>
              <w:right w:w="90" w:type="dxa"/>
            </w:tcMar>
            <w:vAlign w:val="center"/>
          </w:tcPr>
          <w:p w14:paraId="2CC0E885" w14:textId="77777777" w:rsidR="002B1BC1" w:rsidRPr="008417C7" w:rsidRDefault="00800DB2">
            <w:pPr>
              <w:spacing w:after="0"/>
              <w:jc w:val="center"/>
              <w:rPr>
                <w:lang w:val="de-DE"/>
              </w:rPr>
            </w:pPr>
            <w:r w:rsidRPr="008417C7">
              <w:rPr>
                <w:sz w:val="19"/>
                <w:lang w:val="de-DE"/>
              </w:rPr>
              <w:t>M4</w:t>
            </w:r>
          </w:p>
        </w:tc>
        <w:tc>
          <w:tcPr>
            <w:tcW w:w="4535" w:type="dxa"/>
            <w:tcMar>
              <w:top w:w="70" w:type="dxa"/>
              <w:left w:w="90" w:type="dxa"/>
              <w:bottom w:w="70" w:type="dxa"/>
              <w:right w:w="90" w:type="dxa"/>
            </w:tcMar>
            <w:vAlign w:val="center"/>
          </w:tcPr>
          <w:p w14:paraId="7FA51253" w14:textId="77777777" w:rsidR="002B1BC1" w:rsidRPr="008417C7" w:rsidRDefault="00800DB2">
            <w:pPr>
              <w:spacing w:after="0"/>
              <w:rPr>
                <w:lang w:val="de-DE"/>
              </w:rPr>
            </w:pPr>
            <w:r w:rsidRPr="008417C7">
              <w:rPr>
                <w:sz w:val="19"/>
                <w:lang w:val="de-DE"/>
              </w:rPr>
              <w:t>Xelion Device Lizenz</w:t>
            </w:r>
          </w:p>
        </w:tc>
        <w:tc>
          <w:tcPr>
            <w:tcW w:w="1417" w:type="dxa"/>
            <w:tcMar>
              <w:top w:w="70" w:type="dxa"/>
              <w:left w:w="90" w:type="dxa"/>
              <w:bottom w:w="70" w:type="dxa"/>
              <w:right w:w="90" w:type="dxa"/>
            </w:tcMar>
            <w:vAlign w:val="center"/>
          </w:tcPr>
          <w:p w14:paraId="7ABCFC73" w14:textId="5A28BAE8" w:rsidR="002B1BC1" w:rsidRPr="008417C7" w:rsidRDefault="007A4CFE">
            <w:pPr>
              <w:spacing w:after="0"/>
              <w:jc w:val="center"/>
              <w:rPr>
                <w:lang w:val="de-DE"/>
              </w:rPr>
            </w:pPr>
            <w:r w:rsidRPr="008417C7">
              <w:rPr>
                <w:sz w:val="19"/>
                <w:lang w:val="de-DE"/>
              </w:rPr>
              <w:t>550</w:t>
            </w:r>
          </w:p>
        </w:tc>
        <w:tc>
          <w:tcPr>
            <w:tcW w:w="2943" w:type="dxa"/>
            <w:tcMar>
              <w:top w:w="70" w:type="dxa"/>
              <w:left w:w="90" w:type="dxa"/>
              <w:bottom w:w="70" w:type="dxa"/>
              <w:right w:w="90" w:type="dxa"/>
            </w:tcMar>
            <w:vAlign w:val="center"/>
          </w:tcPr>
          <w:p w14:paraId="3F2DC32F" w14:textId="67974DB7" w:rsidR="002B1BC1" w:rsidRPr="008417C7" w:rsidRDefault="002B1BC1">
            <w:pPr>
              <w:spacing w:after="0"/>
              <w:rPr>
                <w:lang w:val="de-DE"/>
              </w:rPr>
            </w:pPr>
          </w:p>
        </w:tc>
      </w:tr>
      <w:tr w:rsidR="002B1BC1" w:rsidRPr="008417C7" w14:paraId="7664B8C7" w14:textId="77777777" w:rsidTr="00941B0D">
        <w:trPr>
          <w:cantSplit/>
        </w:trPr>
        <w:tc>
          <w:tcPr>
            <w:tcW w:w="1020" w:type="dxa"/>
            <w:shd w:val="clear" w:color="auto" w:fill="EAF3F8"/>
            <w:tcMar>
              <w:top w:w="70" w:type="dxa"/>
              <w:left w:w="90" w:type="dxa"/>
              <w:bottom w:w="70" w:type="dxa"/>
              <w:right w:w="90" w:type="dxa"/>
            </w:tcMar>
            <w:vAlign w:val="center"/>
          </w:tcPr>
          <w:p w14:paraId="471846D1" w14:textId="77777777" w:rsidR="002B1BC1" w:rsidRPr="008417C7" w:rsidRDefault="00800DB2">
            <w:pPr>
              <w:spacing w:after="0"/>
              <w:jc w:val="center"/>
              <w:rPr>
                <w:lang w:val="de-DE"/>
              </w:rPr>
            </w:pPr>
            <w:r w:rsidRPr="008417C7">
              <w:rPr>
                <w:sz w:val="19"/>
                <w:lang w:val="de-DE"/>
              </w:rPr>
              <w:t>M5</w:t>
            </w:r>
          </w:p>
        </w:tc>
        <w:tc>
          <w:tcPr>
            <w:tcW w:w="4535" w:type="dxa"/>
            <w:tcMar>
              <w:top w:w="70" w:type="dxa"/>
              <w:left w:w="90" w:type="dxa"/>
              <w:bottom w:w="70" w:type="dxa"/>
              <w:right w:w="90" w:type="dxa"/>
            </w:tcMar>
            <w:vAlign w:val="center"/>
          </w:tcPr>
          <w:p w14:paraId="0961986B" w14:textId="77777777" w:rsidR="002B1BC1" w:rsidRPr="008417C7" w:rsidRDefault="00800DB2">
            <w:pPr>
              <w:spacing w:after="0"/>
              <w:rPr>
                <w:lang w:val="de-DE"/>
              </w:rPr>
            </w:pPr>
            <w:r w:rsidRPr="008417C7">
              <w:rPr>
                <w:sz w:val="19"/>
                <w:lang w:val="de-DE"/>
              </w:rPr>
              <w:t>IP-Analog-Gateway 4 Port</w:t>
            </w:r>
          </w:p>
        </w:tc>
        <w:tc>
          <w:tcPr>
            <w:tcW w:w="1417" w:type="dxa"/>
            <w:tcMar>
              <w:top w:w="70" w:type="dxa"/>
              <w:left w:w="90" w:type="dxa"/>
              <w:bottom w:w="70" w:type="dxa"/>
              <w:right w:w="90" w:type="dxa"/>
            </w:tcMar>
            <w:vAlign w:val="center"/>
          </w:tcPr>
          <w:p w14:paraId="00210835" w14:textId="2E06244D" w:rsidR="002B1BC1" w:rsidRPr="008417C7" w:rsidRDefault="007A4CFE">
            <w:pPr>
              <w:spacing w:after="0"/>
              <w:jc w:val="center"/>
              <w:rPr>
                <w:lang w:val="de-DE"/>
              </w:rPr>
            </w:pPr>
            <w:r w:rsidRPr="008417C7">
              <w:rPr>
                <w:sz w:val="19"/>
                <w:lang w:val="de-DE"/>
              </w:rPr>
              <w:t>20</w:t>
            </w:r>
          </w:p>
        </w:tc>
        <w:tc>
          <w:tcPr>
            <w:tcW w:w="2943" w:type="dxa"/>
            <w:tcMar>
              <w:top w:w="70" w:type="dxa"/>
              <w:left w:w="90" w:type="dxa"/>
              <w:bottom w:w="70" w:type="dxa"/>
              <w:right w:w="90" w:type="dxa"/>
            </w:tcMar>
            <w:vAlign w:val="center"/>
          </w:tcPr>
          <w:p w14:paraId="0E4489BC" w14:textId="77777777" w:rsidR="002B1BC1" w:rsidRPr="008417C7" w:rsidRDefault="00800DB2">
            <w:pPr>
              <w:spacing w:after="0"/>
              <w:rPr>
                <w:lang w:val="de-DE"/>
              </w:rPr>
            </w:pPr>
            <w:r w:rsidRPr="008417C7">
              <w:rPr>
                <w:sz w:val="19"/>
                <w:lang w:val="de-DE"/>
              </w:rPr>
              <w:t>Kaufposition</w:t>
            </w:r>
          </w:p>
        </w:tc>
      </w:tr>
      <w:tr w:rsidR="002B1BC1" w:rsidRPr="008417C7" w14:paraId="00921564" w14:textId="77777777" w:rsidTr="00941B0D">
        <w:trPr>
          <w:cantSplit/>
        </w:trPr>
        <w:tc>
          <w:tcPr>
            <w:tcW w:w="1020" w:type="dxa"/>
            <w:shd w:val="clear" w:color="auto" w:fill="EAF3F8"/>
            <w:tcMar>
              <w:top w:w="70" w:type="dxa"/>
              <w:left w:w="90" w:type="dxa"/>
              <w:bottom w:w="70" w:type="dxa"/>
              <w:right w:w="90" w:type="dxa"/>
            </w:tcMar>
            <w:vAlign w:val="center"/>
          </w:tcPr>
          <w:p w14:paraId="11119D71" w14:textId="77777777" w:rsidR="002B1BC1" w:rsidRPr="008417C7" w:rsidRDefault="00800DB2">
            <w:pPr>
              <w:spacing w:after="0"/>
              <w:jc w:val="center"/>
              <w:rPr>
                <w:lang w:val="de-DE"/>
              </w:rPr>
            </w:pPr>
            <w:r w:rsidRPr="008417C7">
              <w:rPr>
                <w:sz w:val="19"/>
                <w:lang w:val="de-DE"/>
              </w:rPr>
              <w:t>M6</w:t>
            </w:r>
          </w:p>
        </w:tc>
        <w:tc>
          <w:tcPr>
            <w:tcW w:w="4535" w:type="dxa"/>
            <w:tcMar>
              <w:top w:w="70" w:type="dxa"/>
              <w:left w:w="90" w:type="dxa"/>
              <w:bottom w:w="70" w:type="dxa"/>
              <w:right w:w="90" w:type="dxa"/>
            </w:tcMar>
            <w:vAlign w:val="center"/>
          </w:tcPr>
          <w:p w14:paraId="6BD1BA5C" w14:textId="77777777" w:rsidR="002B1BC1" w:rsidRPr="008417C7" w:rsidRDefault="00800DB2">
            <w:pPr>
              <w:spacing w:after="0"/>
              <w:rPr>
                <w:lang w:val="de-DE"/>
              </w:rPr>
            </w:pPr>
            <w:r w:rsidRPr="008417C7">
              <w:rPr>
                <w:sz w:val="19"/>
                <w:lang w:val="de-DE"/>
              </w:rPr>
              <w:t>IP-Analog-Gateway 8 Port</w:t>
            </w:r>
          </w:p>
        </w:tc>
        <w:tc>
          <w:tcPr>
            <w:tcW w:w="1417" w:type="dxa"/>
            <w:tcMar>
              <w:top w:w="70" w:type="dxa"/>
              <w:left w:w="90" w:type="dxa"/>
              <w:bottom w:w="70" w:type="dxa"/>
              <w:right w:w="90" w:type="dxa"/>
            </w:tcMar>
            <w:vAlign w:val="center"/>
          </w:tcPr>
          <w:p w14:paraId="67E7521B" w14:textId="2C15D22D" w:rsidR="002B1BC1" w:rsidRPr="008417C7" w:rsidRDefault="007A4CFE">
            <w:pPr>
              <w:spacing w:after="0"/>
              <w:jc w:val="center"/>
              <w:rPr>
                <w:lang w:val="de-DE"/>
              </w:rPr>
            </w:pPr>
            <w:r w:rsidRPr="008417C7">
              <w:rPr>
                <w:sz w:val="19"/>
                <w:lang w:val="de-DE"/>
              </w:rPr>
              <w:t>30</w:t>
            </w:r>
          </w:p>
        </w:tc>
        <w:tc>
          <w:tcPr>
            <w:tcW w:w="2943" w:type="dxa"/>
            <w:tcMar>
              <w:top w:w="70" w:type="dxa"/>
              <w:left w:w="90" w:type="dxa"/>
              <w:bottom w:w="70" w:type="dxa"/>
              <w:right w:w="90" w:type="dxa"/>
            </w:tcMar>
            <w:vAlign w:val="center"/>
          </w:tcPr>
          <w:p w14:paraId="3045CB39" w14:textId="0E1457AC" w:rsidR="00941B0D" w:rsidRPr="008417C7" w:rsidRDefault="00800DB2">
            <w:pPr>
              <w:spacing w:after="0"/>
              <w:rPr>
                <w:sz w:val="19"/>
                <w:lang w:val="de-DE"/>
              </w:rPr>
            </w:pPr>
            <w:r w:rsidRPr="008417C7">
              <w:rPr>
                <w:sz w:val="19"/>
                <w:lang w:val="de-DE"/>
              </w:rPr>
              <w:t>Kaufposition</w:t>
            </w:r>
          </w:p>
        </w:tc>
      </w:tr>
      <w:tr w:rsidR="00941B0D" w:rsidRPr="008417C7" w14:paraId="4ECC37FE" w14:textId="77777777" w:rsidTr="00941B0D">
        <w:trPr>
          <w:cantSplit/>
        </w:trPr>
        <w:tc>
          <w:tcPr>
            <w:tcW w:w="1020" w:type="dxa"/>
            <w:shd w:val="clear" w:color="auto" w:fill="EAF3F8"/>
            <w:tcMar>
              <w:top w:w="70" w:type="dxa"/>
              <w:left w:w="90" w:type="dxa"/>
              <w:bottom w:w="70" w:type="dxa"/>
              <w:right w:w="90" w:type="dxa"/>
            </w:tcMar>
            <w:vAlign w:val="center"/>
          </w:tcPr>
          <w:p w14:paraId="0AC36948" w14:textId="6F623263" w:rsidR="00941B0D" w:rsidRPr="008417C7" w:rsidRDefault="00941B0D" w:rsidP="00941B0D">
            <w:pPr>
              <w:spacing w:after="0"/>
              <w:jc w:val="center"/>
              <w:rPr>
                <w:sz w:val="19"/>
                <w:lang w:val="de-DE"/>
              </w:rPr>
            </w:pPr>
            <w:r w:rsidRPr="008417C7">
              <w:rPr>
                <w:sz w:val="19"/>
                <w:lang w:val="de-DE"/>
              </w:rPr>
              <w:t>M7</w:t>
            </w:r>
          </w:p>
        </w:tc>
        <w:tc>
          <w:tcPr>
            <w:tcW w:w="4535" w:type="dxa"/>
            <w:tcMar>
              <w:top w:w="70" w:type="dxa"/>
              <w:left w:w="90" w:type="dxa"/>
              <w:bottom w:w="70" w:type="dxa"/>
              <w:right w:w="90" w:type="dxa"/>
            </w:tcMar>
            <w:vAlign w:val="center"/>
          </w:tcPr>
          <w:p w14:paraId="05AA967F" w14:textId="68723CD7" w:rsidR="00941B0D" w:rsidRPr="008417C7" w:rsidRDefault="00941B0D" w:rsidP="00941B0D">
            <w:pPr>
              <w:spacing w:after="0"/>
              <w:rPr>
                <w:sz w:val="19"/>
                <w:lang w:val="de-DE"/>
              </w:rPr>
            </w:pPr>
            <w:r w:rsidRPr="008417C7">
              <w:rPr>
                <w:sz w:val="19"/>
                <w:lang w:val="de-DE"/>
              </w:rPr>
              <w:t>Xelion Light-Lizenz</w:t>
            </w:r>
          </w:p>
        </w:tc>
        <w:tc>
          <w:tcPr>
            <w:tcW w:w="1417" w:type="dxa"/>
            <w:tcMar>
              <w:top w:w="70" w:type="dxa"/>
              <w:left w:w="90" w:type="dxa"/>
              <w:bottom w:w="70" w:type="dxa"/>
              <w:right w:w="90" w:type="dxa"/>
            </w:tcMar>
            <w:vAlign w:val="center"/>
          </w:tcPr>
          <w:p w14:paraId="7C5C4779" w14:textId="33A2FE82" w:rsidR="00941B0D" w:rsidRPr="008417C7" w:rsidRDefault="007A4CFE" w:rsidP="00941B0D">
            <w:pPr>
              <w:spacing w:after="0"/>
              <w:jc w:val="center"/>
              <w:rPr>
                <w:sz w:val="19"/>
                <w:lang w:val="de-DE"/>
              </w:rPr>
            </w:pPr>
            <w:r w:rsidRPr="008417C7">
              <w:rPr>
                <w:sz w:val="19"/>
                <w:lang w:val="de-DE"/>
              </w:rPr>
              <w:t>50</w:t>
            </w:r>
          </w:p>
        </w:tc>
        <w:tc>
          <w:tcPr>
            <w:tcW w:w="2943" w:type="dxa"/>
            <w:tcMar>
              <w:top w:w="70" w:type="dxa"/>
              <w:left w:w="90" w:type="dxa"/>
              <w:bottom w:w="70" w:type="dxa"/>
              <w:right w:w="90" w:type="dxa"/>
            </w:tcMar>
            <w:vAlign w:val="center"/>
          </w:tcPr>
          <w:p w14:paraId="7B2ED5C7" w14:textId="2F0C9498" w:rsidR="00941B0D" w:rsidRPr="008417C7" w:rsidRDefault="00941B0D" w:rsidP="00941B0D">
            <w:pPr>
              <w:spacing w:after="0"/>
              <w:rPr>
                <w:sz w:val="19"/>
                <w:lang w:val="de-DE"/>
              </w:rPr>
            </w:pPr>
            <w:r w:rsidRPr="008417C7">
              <w:rPr>
                <w:sz w:val="19"/>
                <w:lang w:val="de-DE"/>
              </w:rPr>
              <w:t>Mobile-User (Smartphone)</w:t>
            </w:r>
          </w:p>
        </w:tc>
      </w:tr>
    </w:tbl>
    <w:p w14:paraId="7F4B3BF8" w14:textId="5C00BACF" w:rsidR="002B1BC1" w:rsidRPr="008417C7" w:rsidRDefault="004130E6">
      <w:pPr>
        <w:pStyle w:val="HeadingBlue"/>
        <w:rPr>
          <w:lang w:val="de-DE"/>
        </w:rPr>
      </w:pPr>
      <w:r w:rsidRPr="008417C7">
        <w:rPr>
          <w:lang w:val="de-DE"/>
        </w:rPr>
        <w:br/>
      </w:r>
      <w:r w:rsidRPr="008417C7">
        <w:rPr>
          <w:lang w:val="de-DE"/>
        </w:rPr>
        <w:br/>
      </w:r>
      <w:r w:rsidRPr="008417C7">
        <w:rPr>
          <w:color w:val="002060"/>
          <w:lang w:val="de-DE"/>
        </w:rPr>
        <w:t>3. Eignungsanforderungen und Ausschlusskriterien</w:t>
      </w:r>
    </w:p>
    <w:p w14:paraId="0448A477" w14:textId="77777777" w:rsidR="002B1BC1" w:rsidRPr="008417C7" w:rsidRDefault="00800DB2">
      <w:pPr>
        <w:spacing w:after="60"/>
        <w:rPr>
          <w:lang w:val="de-DE"/>
        </w:rPr>
      </w:pPr>
      <w:r w:rsidRPr="008417C7">
        <w:rPr>
          <w:lang w:val="de-DE"/>
        </w:rPr>
        <w:t>Nachstehende Mindestanforderungen sind zwingend zu erfüllen. Angebote, die diese Kriterien nicht erfüllen oder nicht nachweisen, können vom weiteren Verfahren ausgeschlossen werden.</w:t>
      </w:r>
    </w:p>
    <w:tbl>
      <w:tblPr>
        <w:tblW w:w="0" w:type="auto"/>
        <w:tblBorders>
          <w:top w:val="single" w:sz="6" w:space="0" w:color="C8D6DF"/>
          <w:left w:val="single" w:sz="6" w:space="0" w:color="C8D6DF"/>
          <w:bottom w:val="single" w:sz="6" w:space="0" w:color="C8D6DF"/>
          <w:right w:val="single" w:sz="6" w:space="0" w:color="C8D6DF"/>
          <w:insideH w:val="single" w:sz="6" w:space="0" w:color="C8D6DF"/>
          <w:insideV w:val="single" w:sz="6" w:space="0" w:color="C8D6DF"/>
        </w:tblBorders>
        <w:tblLook w:val="04A0" w:firstRow="1" w:lastRow="0" w:firstColumn="1" w:lastColumn="0" w:noHBand="0" w:noVBand="1"/>
      </w:tblPr>
      <w:tblGrid>
        <w:gridCol w:w="907"/>
        <w:gridCol w:w="4309"/>
        <w:gridCol w:w="2381"/>
        <w:gridCol w:w="2318"/>
      </w:tblGrid>
      <w:tr w:rsidR="002B1BC1" w:rsidRPr="008417C7" w14:paraId="43143040" w14:textId="77777777" w:rsidTr="00941B0D">
        <w:trPr>
          <w:tblHeader/>
        </w:trPr>
        <w:tc>
          <w:tcPr>
            <w:tcW w:w="907" w:type="dxa"/>
            <w:shd w:val="clear" w:color="auto" w:fill="2E7D32"/>
            <w:tcMar>
              <w:top w:w="70" w:type="dxa"/>
              <w:left w:w="90" w:type="dxa"/>
              <w:bottom w:w="70" w:type="dxa"/>
              <w:right w:w="90" w:type="dxa"/>
            </w:tcMar>
            <w:vAlign w:val="center"/>
          </w:tcPr>
          <w:p w14:paraId="71DA228C" w14:textId="77777777" w:rsidR="002B1BC1" w:rsidRPr="008417C7" w:rsidRDefault="00800DB2">
            <w:pPr>
              <w:spacing w:after="0"/>
              <w:jc w:val="center"/>
              <w:rPr>
                <w:lang w:val="de-DE"/>
              </w:rPr>
            </w:pPr>
            <w:r w:rsidRPr="008417C7">
              <w:rPr>
                <w:b/>
                <w:color w:val="FFFFFF"/>
                <w:lang w:val="de-DE"/>
              </w:rPr>
              <w:t>Nr.</w:t>
            </w:r>
          </w:p>
        </w:tc>
        <w:tc>
          <w:tcPr>
            <w:tcW w:w="4309" w:type="dxa"/>
            <w:shd w:val="clear" w:color="auto" w:fill="2E7D32"/>
            <w:tcMar>
              <w:top w:w="70" w:type="dxa"/>
              <w:left w:w="90" w:type="dxa"/>
              <w:bottom w:w="70" w:type="dxa"/>
              <w:right w:w="90" w:type="dxa"/>
            </w:tcMar>
            <w:vAlign w:val="center"/>
          </w:tcPr>
          <w:p w14:paraId="586C5356" w14:textId="77777777" w:rsidR="002B1BC1" w:rsidRPr="008417C7" w:rsidRDefault="00800DB2">
            <w:pPr>
              <w:spacing w:after="0"/>
              <w:jc w:val="center"/>
              <w:rPr>
                <w:lang w:val="de-DE"/>
              </w:rPr>
            </w:pPr>
            <w:r w:rsidRPr="008417C7">
              <w:rPr>
                <w:b/>
                <w:color w:val="FFFFFF"/>
                <w:lang w:val="de-DE"/>
              </w:rPr>
              <w:t>Mindestanforderung</w:t>
            </w:r>
          </w:p>
        </w:tc>
        <w:tc>
          <w:tcPr>
            <w:tcW w:w="2381" w:type="dxa"/>
            <w:shd w:val="clear" w:color="auto" w:fill="2E7D32"/>
            <w:tcMar>
              <w:top w:w="70" w:type="dxa"/>
              <w:left w:w="90" w:type="dxa"/>
              <w:bottom w:w="70" w:type="dxa"/>
              <w:right w:w="90" w:type="dxa"/>
            </w:tcMar>
            <w:vAlign w:val="center"/>
          </w:tcPr>
          <w:p w14:paraId="4EC5FB75" w14:textId="77777777" w:rsidR="002B1BC1" w:rsidRPr="008417C7" w:rsidRDefault="00800DB2">
            <w:pPr>
              <w:spacing w:after="0"/>
              <w:jc w:val="center"/>
              <w:rPr>
                <w:lang w:val="de-DE"/>
              </w:rPr>
            </w:pPr>
            <w:r w:rsidRPr="008417C7">
              <w:rPr>
                <w:b/>
                <w:color w:val="FFFFFF"/>
                <w:lang w:val="de-DE"/>
              </w:rPr>
              <w:t>Nachweis</w:t>
            </w:r>
          </w:p>
        </w:tc>
        <w:tc>
          <w:tcPr>
            <w:tcW w:w="2318" w:type="dxa"/>
            <w:shd w:val="clear" w:color="auto" w:fill="2E7D32"/>
            <w:tcMar>
              <w:top w:w="70" w:type="dxa"/>
              <w:left w:w="90" w:type="dxa"/>
              <w:bottom w:w="70" w:type="dxa"/>
              <w:right w:w="90" w:type="dxa"/>
            </w:tcMar>
            <w:vAlign w:val="center"/>
          </w:tcPr>
          <w:p w14:paraId="1C4CA2F4" w14:textId="77777777" w:rsidR="002B1BC1" w:rsidRPr="008417C7" w:rsidRDefault="00800DB2">
            <w:pPr>
              <w:spacing w:after="0"/>
              <w:jc w:val="center"/>
              <w:rPr>
                <w:lang w:val="de-DE"/>
              </w:rPr>
            </w:pPr>
            <w:r w:rsidRPr="008417C7">
              <w:rPr>
                <w:b/>
                <w:color w:val="FFFFFF"/>
                <w:lang w:val="de-DE"/>
              </w:rPr>
              <w:t>Status</w:t>
            </w:r>
          </w:p>
        </w:tc>
      </w:tr>
      <w:tr w:rsidR="002B1BC1" w:rsidRPr="008417C7" w14:paraId="326F8807" w14:textId="77777777" w:rsidTr="00941B0D">
        <w:trPr>
          <w:cantSplit/>
        </w:trPr>
        <w:tc>
          <w:tcPr>
            <w:tcW w:w="907" w:type="dxa"/>
            <w:shd w:val="clear" w:color="auto" w:fill="F2F8F2"/>
            <w:tcMar>
              <w:top w:w="70" w:type="dxa"/>
              <w:left w:w="90" w:type="dxa"/>
              <w:bottom w:w="70" w:type="dxa"/>
              <w:right w:w="90" w:type="dxa"/>
            </w:tcMar>
            <w:vAlign w:val="center"/>
          </w:tcPr>
          <w:p w14:paraId="788BD745" w14:textId="77777777" w:rsidR="002B1BC1" w:rsidRPr="008417C7" w:rsidRDefault="00800DB2">
            <w:pPr>
              <w:spacing w:after="0"/>
              <w:jc w:val="center"/>
              <w:rPr>
                <w:lang w:val="de-DE"/>
              </w:rPr>
            </w:pPr>
            <w:r w:rsidRPr="008417C7">
              <w:rPr>
                <w:sz w:val="18"/>
                <w:lang w:val="de-DE"/>
              </w:rPr>
              <w:t>E1</w:t>
            </w:r>
          </w:p>
        </w:tc>
        <w:tc>
          <w:tcPr>
            <w:tcW w:w="4309" w:type="dxa"/>
            <w:tcMar>
              <w:top w:w="70" w:type="dxa"/>
              <w:left w:w="90" w:type="dxa"/>
              <w:bottom w:w="70" w:type="dxa"/>
              <w:right w:w="90" w:type="dxa"/>
            </w:tcMar>
            <w:vAlign w:val="center"/>
          </w:tcPr>
          <w:p w14:paraId="27CE71F9" w14:textId="77777777" w:rsidR="002B1BC1" w:rsidRPr="008417C7" w:rsidRDefault="00800DB2">
            <w:pPr>
              <w:spacing w:after="0"/>
              <w:rPr>
                <w:lang w:val="de-DE"/>
              </w:rPr>
            </w:pPr>
            <w:r w:rsidRPr="008417C7">
              <w:rPr>
                <w:sz w:val="18"/>
                <w:lang w:val="de-DE"/>
              </w:rPr>
              <w:t>Aktueller Status als zertifizierter Xelion-Partner bzw. autorisierter Xelion-Fachhandelspartner</w:t>
            </w:r>
          </w:p>
        </w:tc>
        <w:tc>
          <w:tcPr>
            <w:tcW w:w="2381" w:type="dxa"/>
            <w:tcMar>
              <w:top w:w="70" w:type="dxa"/>
              <w:left w:w="90" w:type="dxa"/>
              <w:bottom w:w="70" w:type="dxa"/>
              <w:right w:w="90" w:type="dxa"/>
            </w:tcMar>
            <w:vAlign w:val="center"/>
          </w:tcPr>
          <w:p w14:paraId="35F71355" w14:textId="77777777" w:rsidR="002B1BC1" w:rsidRPr="008417C7" w:rsidRDefault="00800DB2">
            <w:pPr>
              <w:spacing w:after="0"/>
              <w:rPr>
                <w:lang w:val="de-DE"/>
              </w:rPr>
            </w:pPr>
            <w:r w:rsidRPr="008417C7">
              <w:rPr>
                <w:sz w:val="18"/>
                <w:lang w:val="de-DE"/>
              </w:rPr>
              <w:t>Partnerzertifikat / Herstellerbestätigung</w:t>
            </w:r>
          </w:p>
        </w:tc>
        <w:tc>
          <w:tcPr>
            <w:tcW w:w="2318" w:type="dxa"/>
            <w:tcMar>
              <w:top w:w="70" w:type="dxa"/>
              <w:left w:w="90" w:type="dxa"/>
              <w:bottom w:w="70" w:type="dxa"/>
              <w:right w:w="90" w:type="dxa"/>
            </w:tcMar>
            <w:vAlign w:val="center"/>
          </w:tcPr>
          <w:p w14:paraId="62AD6E5B" w14:textId="77777777" w:rsidR="002B1BC1" w:rsidRPr="008417C7" w:rsidRDefault="00800DB2">
            <w:pPr>
              <w:spacing w:after="0"/>
              <w:jc w:val="center"/>
              <w:rPr>
                <w:lang w:val="de-DE"/>
              </w:rPr>
            </w:pPr>
            <w:r w:rsidRPr="008417C7">
              <w:rPr>
                <w:sz w:val="18"/>
                <w:lang w:val="de-DE"/>
              </w:rPr>
              <w:t>☐ erfüllt</w:t>
            </w:r>
          </w:p>
        </w:tc>
      </w:tr>
      <w:tr w:rsidR="002B1BC1" w:rsidRPr="008417C7" w14:paraId="142A5972" w14:textId="77777777" w:rsidTr="00941B0D">
        <w:trPr>
          <w:cantSplit/>
        </w:trPr>
        <w:tc>
          <w:tcPr>
            <w:tcW w:w="907" w:type="dxa"/>
            <w:shd w:val="clear" w:color="auto" w:fill="F2F8F2"/>
            <w:tcMar>
              <w:top w:w="70" w:type="dxa"/>
              <w:left w:w="90" w:type="dxa"/>
              <w:bottom w:w="70" w:type="dxa"/>
              <w:right w:w="90" w:type="dxa"/>
            </w:tcMar>
            <w:vAlign w:val="center"/>
          </w:tcPr>
          <w:p w14:paraId="7BC24EC1" w14:textId="77777777" w:rsidR="002B1BC1" w:rsidRPr="008417C7" w:rsidRDefault="00800DB2">
            <w:pPr>
              <w:spacing w:after="0"/>
              <w:jc w:val="center"/>
              <w:rPr>
                <w:lang w:val="de-DE"/>
              </w:rPr>
            </w:pPr>
            <w:r w:rsidRPr="008417C7">
              <w:rPr>
                <w:sz w:val="18"/>
                <w:lang w:val="de-DE"/>
              </w:rPr>
              <w:t>E2</w:t>
            </w:r>
          </w:p>
        </w:tc>
        <w:tc>
          <w:tcPr>
            <w:tcW w:w="4309" w:type="dxa"/>
            <w:tcMar>
              <w:top w:w="70" w:type="dxa"/>
              <w:left w:w="90" w:type="dxa"/>
              <w:bottom w:w="70" w:type="dxa"/>
              <w:right w:w="90" w:type="dxa"/>
            </w:tcMar>
            <w:vAlign w:val="center"/>
          </w:tcPr>
          <w:p w14:paraId="685436A0" w14:textId="77777777" w:rsidR="002B1BC1" w:rsidRPr="008417C7" w:rsidRDefault="00800DB2">
            <w:pPr>
              <w:spacing w:after="0"/>
              <w:rPr>
                <w:lang w:val="de-DE"/>
              </w:rPr>
            </w:pPr>
            <w:r w:rsidRPr="008417C7">
              <w:rPr>
                <w:sz w:val="18"/>
                <w:lang w:val="de-DE"/>
              </w:rPr>
              <w:t>Sicherstellung einer maximalen Anfahrtszeit von 60 Minuten zum Kreishaus Recklinghausen</w:t>
            </w:r>
          </w:p>
        </w:tc>
        <w:tc>
          <w:tcPr>
            <w:tcW w:w="2381" w:type="dxa"/>
            <w:tcMar>
              <w:top w:w="70" w:type="dxa"/>
              <w:left w:w="90" w:type="dxa"/>
              <w:bottom w:w="70" w:type="dxa"/>
              <w:right w:w="90" w:type="dxa"/>
            </w:tcMar>
            <w:vAlign w:val="center"/>
          </w:tcPr>
          <w:p w14:paraId="01C0835A" w14:textId="77777777" w:rsidR="002B1BC1" w:rsidRPr="008417C7" w:rsidRDefault="00800DB2">
            <w:pPr>
              <w:spacing w:after="0"/>
              <w:rPr>
                <w:lang w:val="de-DE"/>
              </w:rPr>
            </w:pPr>
            <w:r w:rsidRPr="008417C7">
              <w:rPr>
                <w:sz w:val="18"/>
                <w:lang w:val="de-DE"/>
              </w:rPr>
              <w:t>Eigenerklärung mit Niederlassungsadresse und Servicestandort</w:t>
            </w:r>
          </w:p>
        </w:tc>
        <w:tc>
          <w:tcPr>
            <w:tcW w:w="2318" w:type="dxa"/>
            <w:tcMar>
              <w:top w:w="70" w:type="dxa"/>
              <w:left w:w="90" w:type="dxa"/>
              <w:bottom w:w="70" w:type="dxa"/>
              <w:right w:w="90" w:type="dxa"/>
            </w:tcMar>
            <w:vAlign w:val="center"/>
          </w:tcPr>
          <w:p w14:paraId="517BC466" w14:textId="77777777" w:rsidR="002B1BC1" w:rsidRPr="008417C7" w:rsidRDefault="00800DB2">
            <w:pPr>
              <w:spacing w:after="0"/>
              <w:jc w:val="center"/>
              <w:rPr>
                <w:lang w:val="de-DE"/>
              </w:rPr>
            </w:pPr>
            <w:r w:rsidRPr="008417C7">
              <w:rPr>
                <w:sz w:val="18"/>
                <w:lang w:val="de-DE"/>
              </w:rPr>
              <w:t>☐ erfüllt</w:t>
            </w:r>
          </w:p>
        </w:tc>
      </w:tr>
      <w:tr w:rsidR="002B1BC1" w:rsidRPr="008417C7" w14:paraId="657BBC1B" w14:textId="77777777" w:rsidTr="00941B0D">
        <w:trPr>
          <w:cantSplit/>
        </w:trPr>
        <w:tc>
          <w:tcPr>
            <w:tcW w:w="907" w:type="dxa"/>
            <w:shd w:val="clear" w:color="auto" w:fill="F2F8F2"/>
            <w:tcMar>
              <w:top w:w="70" w:type="dxa"/>
              <w:left w:w="90" w:type="dxa"/>
              <w:bottom w:w="70" w:type="dxa"/>
              <w:right w:w="90" w:type="dxa"/>
            </w:tcMar>
            <w:vAlign w:val="center"/>
          </w:tcPr>
          <w:p w14:paraId="37B63378" w14:textId="77777777" w:rsidR="002B1BC1" w:rsidRPr="008417C7" w:rsidRDefault="00800DB2">
            <w:pPr>
              <w:spacing w:after="0"/>
              <w:jc w:val="center"/>
              <w:rPr>
                <w:lang w:val="de-DE"/>
              </w:rPr>
            </w:pPr>
            <w:r w:rsidRPr="008417C7">
              <w:rPr>
                <w:sz w:val="18"/>
                <w:lang w:val="de-DE"/>
              </w:rPr>
              <w:t>E3</w:t>
            </w:r>
          </w:p>
        </w:tc>
        <w:tc>
          <w:tcPr>
            <w:tcW w:w="4309" w:type="dxa"/>
            <w:tcMar>
              <w:top w:w="70" w:type="dxa"/>
              <w:left w:w="90" w:type="dxa"/>
              <w:bottom w:w="70" w:type="dxa"/>
              <w:right w:w="90" w:type="dxa"/>
            </w:tcMar>
            <w:vAlign w:val="center"/>
          </w:tcPr>
          <w:p w14:paraId="63E16041" w14:textId="77777777" w:rsidR="002B1BC1" w:rsidRPr="008417C7" w:rsidRDefault="00800DB2">
            <w:pPr>
              <w:spacing w:after="0"/>
              <w:rPr>
                <w:lang w:val="de-DE"/>
              </w:rPr>
            </w:pPr>
            <w:r w:rsidRPr="008417C7">
              <w:rPr>
                <w:sz w:val="18"/>
                <w:lang w:val="de-DE"/>
              </w:rPr>
              <w:t>Mindestens drei belastbare Referenzen für Cloud-PBX-/UC-Projekte mit Microsoft-Teams-Bezug</w:t>
            </w:r>
          </w:p>
        </w:tc>
        <w:tc>
          <w:tcPr>
            <w:tcW w:w="2381" w:type="dxa"/>
            <w:tcMar>
              <w:top w:w="70" w:type="dxa"/>
              <w:left w:w="90" w:type="dxa"/>
              <w:bottom w:w="70" w:type="dxa"/>
              <w:right w:w="90" w:type="dxa"/>
            </w:tcMar>
            <w:vAlign w:val="center"/>
          </w:tcPr>
          <w:p w14:paraId="58367966" w14:textId="77777777" w:rsidR="002B1BC1" w:rsidRPr="008417C7" w:rsidRDefault="00800DB2">
            <w:pPr>
              <w:spacing w:after="0"/>
              <w:rPr>
                <w:lang w:val="de-DE"/>
              </w:rPr>
            </w:pPr>
            <w:r w:rsidRPr="008417C7">
              <w:rPr>
                <w:sz w:val="18"/>
                <w:lang w:val="de-DE"/>
              </w:rPr>
              <w:t>Referenzblatt des Bieters</w:t>
            </w:r>
          </w:p>
        </w:tc>
        <w:tc>
          <w:tcPr>
            <w:tcW w:w="2318" w:type="dxa"/>
            <w:tcMar>
              <w:top w:w="70" w:type="dxa"/>
              <w:left w:w="90" w:type="dxa"/>
              <w:bottom w:w="70" w:type="dxa"/>
              <w:right w:w="90" w:type="dxa"/>
            </w:tcMar>
            <w:vAlign w:val="center"/>
          </w:tcPr>
          <w:p w14:paraId="3CDC2B73" w14:textId="77777777" w:rsidR="002B1BC1" w:rsidRPr="008417C7" w:rsidRDefault="00800DB2">
            <w:pPr>
              <w:spacing w:after="0"/>
              <w:jc w:val="center"/>
              <w:rPr>
                <w:lang w:val="de-DE"/>
              </w:rPr>
            </w:pPr>
            <w:r w:rsidRPr="008417C7">
              <w:rPr>
                <w:sz w:val="18"/>
                <w:lang w:val="de-DE"/>
              </w:rPr>
              <w:t>☐ erfüllt</w:t>
            </w:r>
          </w:p>
        </w:tc>
      </w:tr>
      <w:tr w:rsidR="002B1BC1" w:rsidRPr="008417C7" w14:paraId="52DC55EC" w14:textId="77777777" w:rsidTr="00941B0D">
        <w:trPr>
          <w:cantSplit/>
        </w:trPr>
        <w:tc>
          <w:tcPr>
            <w:tcW w:w="907" w:type="dxa"/>
            <w:shd w:val="clear" w:color="auto" w:fill="F2F8F2"/>
            <w:tcMar>
              <w:top w:w="70" w:type="dxa"/>
              <w:left w:w="90" w:type="dxa"/>
              <w:bottom w:w="70" w:type="dxa"/>
              <w:right w:w="90" w:type="dxa"/>
            </w:tcMar>
            <w:vAlign w:val="center"/>
          </w:tcPr>
          <w:p w14:paraId="56EC5623" w14:textId="77777777" w:rsidR="002B1BC1" w:rsidRPr="008417C7" w:rsidRDefault="00800DB2">
            <w:pPr>
              <w:spacing w:after="0"/>
              <w:jc w:val="center"/>
              <w:rPr>
                <w:lang w:val="de-DE"/>
              </w:rPr>
            </w:pPr>
            <w:r w:rsidRPr="008417C7">
              <w:rPr>
                <w:sz w:val="18"/>
                <w:lang w:val="de-DE"/>
              </w:rPr>
              <w:t>E4</w:t>
            </w:r>
          </w:p>
        </w:tc>
        <w:tc>
          <w:tcPr>
            <w:tcW w:w="4309" w:type="dxa"/>
            <w:tcMar>
              <w:top w:w="70" w:type="dxa"/>
              <w:left w:w="90" w:type="dxa"/>
              <w:bottom w:w="70" w:type="dxa"/>
              <w:right w:w="90" w:type="dxa"/>
            </w:tcMar>
            <w:vAlign w:val="center"/>
          </w:tcPr>
          <w:p w14:paraId="43B15FFF" w14:textId="6C257AD1" w:rsidR="002B1BC1" w:rsidRPr="008417C7" w:rsidRDefault="00800DB2">
            <w:pPr>
              <w:spacing w:after="0"/>
              <w:rPr>
                <w:lang w:val="de-DE"/>
              </w:rPr>
            </w:pPr>
            <w:r w:rsidRPr="008417C7">
              <w:rPr>
                <w:sz w:val="18"/>
                <w:lang w:val="de-DE"/>
              </w:rPr>
              <w:t>Deutschsprachiger Projektleiter und technischer Ansprechpartner, C1 Level</w:t>
            </w:r>
          </w:p>
        </w:tc>
        <w:tc>
          <w:tcPr>
            <w:tcW w:w="2381" w:type="dxa"/>
            <w:tcMar>
              <w:top w:w="70" w:type="dxa"/>
              <w:left w:w="90" w:type="dxa"/>
              <w:bottom w:w="70" w:type="dxa"/>
              <w:right w:w="90" w:type="dxa"/>
            </w:tcMar>
            <w:vAlign w:val="center"/>
          </w:tcPr>
          <w:p w14:paraId="06BC86F7" w14:textId="77777777" w:rsidR="002B1BC1" w:rsidRPr="008417C7" w:rsidRDefault="00800DB2">
            <w:pPr>
              <w:spacing w:after="0"/>
              <w:rPr>
                <w:lang w:val="de-DE"/>
              </w:rPr>
            </w:pPr>
            <w:r w:rsidRPr="008417C7">
              <w:rPr>
                <w:sz w:val="18"/>
                <w:lang w:val="de-DE"/>
              </w:rPr>
              <w:t>Benennung im Bieterformular</w:t>
            </w:r>
          </w:p>
        </w:tc>
        <w:tc>
          <w:tcPr>
            <w:tcW w:w="2318" w:type="dxa"/>
            <w:tcMar>
              <w:top w:w="70" w:type="dxa"/>
              <w:left w:w="90" w:type="dxa"/>
              <w:bottom w:w="70" w:type="dxa"/>
              <w:right w:w="90" w:type="dxa"/>
            </w:tcMar>
            <w:vAlign w:val="center"/>
          </w:tcPr>
          <w:p w14:paraId="09927698" w14:textId="77777777" w:rsidR="002B1BC1" w:rsidRPr="008417C7" w:rsidRDefault="00800DB2">
            <w:pPr>
              <w:spacing w:after="0"/>
              <w:jc w:val="center"/>
              <w:rPr>
                <w:lang w:val="de-DE"/>
              </w:rPr>
            </w:pPr>
            <w:r w:rsidRPr="008417C7">
              <w:rPr>
                <w:sz w:val="18"/>
                <w:lang w:val="de-DE"/>
              </w:rPr>
              <w:t>☐ erfüllt</w:t>
            </w:r>
          </w:p>
        </w:tc>
      </w:tr>
      <w:tr w:rsidR="002B1BC1" w:rsidRPr="008417C7" w14:paraId="68B11E41" w14:textId="77777777" w:rsidTr="00941B0D">
        <w:trPr>
          <w:cantSplit/>
        </w:trPr>
        <w:tc>
          <w:tcPr>
            <w:tcW w:w="907" w:type="dxa"/>
            <w:shd w:val="clear" w:color="auto" w:fill="F2F8F2"/>
            <w:tcMar>
              <w:top w:w="70" w:type="dxa"/>
              <w:left w:w="90" w:type="dxa"/>
              <w:bottom w:w="70" w:type="dxa"/>
              <w:right w:w="90" w:type="dxa"/>
            </w:tcMar>
            <w:vAlign w:val="center"/>
          </w:tcPr>
          <w:p w14:paraId="69D91B1E" w14:textId="77777777" w:rsidR="002B1BC1" w:rsidRPr="008417C7" w:rsidRDefault="00800DB2">
            <w:pPr>
              <w:spacing w:after="0"/>
              <w:jc w:val="center"/>
              <w:rPr>
                <w:lang w:val="de-DE"/>
              </w:rPr>
            </w:pPr>
            <w:r w:rsidRPr="008417C7">
              <w:rPr>
                <w:sz w:val="18"/>
                <w:lang w:val="de-DE"/>
              </w:rPr>
              <w:t>E5</w:t>
            </w:r>
          </w:p>
        </w:tc>
        <w:tc>
          <w:tcPr>
            <w:tcW w:w="4309" w:type="dxa"/>
            <w:tcMar>
              <w:top w:w="70" w:type="dxa"/>
              <w:left w:w="90" w:type="dxa"/>
              <w:bottom w:w="70" w:type="dxa"/>
              <w:right w:w="90" w:type="dxa"/>
            </w:tcMar>
            <w:vAlign w:val="center"/>
          </w:tcPr>
          <w:p w14:paraId="48F24CAD" w14:textId="77777777" w:rsidR="002B1BC1" w:rsidRPr="008417C7" w:rsidRDefault="00800DB2">
            <w:pPr>
              <w:spacing w:after="0"/>
              <w:rPr>
                <w:lang w:val="de-DE"/>
              </w:rPr>
            </w:pPr>
            <w:r w:rsidRPr="008417C7">
              <w:rPr>
                <w:sz w:val="18"/>
                <w:lang w:val="de-DE"/>
              </w:rPr>
              <w:t>Vollständiges Preisblatt mit Netto-Einzelpreisen</w:t>
            </w:r>
          </w:p>
        </w:tc>
        <w:tc>
          <w:tcPr>
            <w:tcW w:w="2381" w:type="dxa"/>
            <w:tcMar>
              <w:top w:w="70" w:type="dxa"/>
              <w:left w:w="90" w:type="dxa"/>
              <w:bottom w:w="70" w:type="dxa"/>
              <w:right w:w="90" w:type="dxa"/>
            </w:tcMar>
            <w:vAlign w:val="center"/>
          </w:tcPr>
          <w:p w14:paraId="12746F94" w14:textId="77777777" w:rsidR="002B1BC1" w:rsidRPr="008417C7" w:rsidRDefault="00800DB2">
            <w:pPr>
              <w:spacing w:after="0"/>
              <w:rPr>
                <w:lang w:val="de-DE"/>
              </w:rPr>
            </w:pPr>
            <w:r w:rsidRPr="008417C7">
              <w:rPr>
                <w:sz w:val="18"/>
                <w:lang w:val="de-DE"/>
              </w:rPr>
              <w:t>Ausgefüllte Preisblätter</w:t>
            </w:r>
          </w:p>
        </w:tc>
        <w:tc>
          <w:tcPr>
            <w:tcW w:w="2318" w:type="dxa"/>
            <w:tcMar>
              <w:top w:w="70" w:type="dxa"/>
              <w:left w:w="90" w:type="dxa"/>
              <w:bottom w:w="70" w:type="dxa"/>
              <w:right w:w="90" w:type="dxa"/>
            </w:tcMar>
            <w:vAlign w:val="center"/>
          </w:tcPr>
          <w:p w14:paraId="17E9355E" w14:textId="77777777" w:rsidR="002B1BC1" w:rsidRPr="008417C7" w:rsidRDefault="00800DB2">
            <w:pPr>
              <w:spacing w:after="0"/>
              <w:jc w:val="center"/>
              <w:rPr>
                <w:lang w:val="de-DE"/>
              </w:rPr>
            </w:pPr>
            <w:r w:rsidRPr="008417C7">
              <w:rPr>
                <w:sz w:val="18"/>
                <w:lang w:val="de-DE"/>
              </w:rPr>
              <w:t>☐ erfüllt</w:t>
            </w:r>
          </w:p>
        </w:tc>
      </w:tr>
      <w:tr w:rsidR="00E01DBB" w:rsidRPr="008417C7" w14:paraId="6547789C" w14:textId="77777777" w:rsidTr="00941B0D">
        <w:trPr>
          <w:cantSplit/>
        </w:trPr>
        <w:tc>
          <w:tcPr>
            <w:tcW w:w="907" w:type="dxa"/>
            <w:shd w:val="clear" w:color="auto" w:fill="F2F8F2"/>
            <w:tcMar>
              <w:top w:w="70" w:type="dxa"/>
              <w:left w:w="90" w:type="dxa"/>
              <w:bottom w:w="70" w:type="dxa"/>
              <w:right w:w="90" w:type="dxa"/>
            </w:tcMar>
            <w:vAlign w:val="center"/>
          </w:tcPr>
          <w:p w14:paraId="6C6F49FA" w14:textId="2C916F9C" w:rsidR="00E01DBB" w:rsidRPr="008417C7" w:rsidRDefault="00E01DBB">
            <w:pPr>
              <w:spacing w:after="0"/>
              <w:jc w:val="center"/>
              <w:rPr>
                <w:sz w:val="18"/>
                <w:lang w:val="de-DE"/>
              </w:rPr>
            </w:pPr>
            <w:r>
              <w:rPr>
                <w:sz w:val="18"/>
                <w:lang w:val="de-DE"/>
              </w:rPr>
              <w:lastRenderedPageBreak/>
              <w:t>E6</w:t>
            </w:r>
          </w:p>
        </w:tc>
        <w:tc>
          <w:tcPr>
            <w:tcW w:w="4309" w:type="dxa"/>
            <w:tcMar>
              <w:top w:w="70" w:type="dxa"/>
              <w:left w:w="90" w:type="dxa"/>
              <w:bottom w:w="70" w:type="dxa"/>
              <w:right w:w="90" w:type="dxa"/>
            </w:tcMar>
            <w:vAlign w:val="center"/>
          </w:tcPr>
          <w:p w14:paraId="0475E10D" w14:textId="01D64AB1" w:rsidR="00E01DBB" w:rsidRPr="00E01DBB" w:rsidRDefault="00E01DBB">
            <w:pPr>
              <w:spacing w:after="0"/>
              <w:rPr>
                <w:sz w:val="18"/>
                <w:lang w:val="de-DE"/>
              </w:rPr>
            </w:pPr>
            <w:r w:rsidRPr="00E01DBB">
              <w:rPr>
                <w:lang w:val="de-DE"/>
              </w:rPr>
              <w:t>Nachweis einer Berufs- oder Betriebshaftpflichtversicherung in folgender Höhe:100.000,00€</w:t>
            </w:r>
          </w:p>
        </w:tc>
        <w:tc>
          <w:tcPr>
            <w:tcW w:w="2381" w:type="dxa"/>
            <w:tcMar>
              <w:top w:w="70" w:type="dxa"/>
              <w:left w:w="90" w:type="dxa"/>
              <w:bottom w:w="70" w:type="dxa"/>
              <w:right w:w="90" w:type="dxa"/>
            </w:tcMar>
            <w:vAlign w:val="center"/>
          </w:tcPr>
          <w:p w14:paraId="3947727C" w14:textId="5057A9BE" w:rsidR="00E01DBB" w:rsidRPr="008417C7" w:rsidRDefault="00E01DBB">
            <w:pPr>
              <w:spacing w:after="0"/>
              <w:rPr>
                <w:sz w:val="18"/>
                <w:lang w:val="de-DE"/>
              </w:rPr>
            </w:pPr>
            <w:r>
              <w:rPr>
                <w:sz w:val="18"/>
                <w:lang w:val="de-DE"/>
              </w:rPr>
              <w:t>Bestätigung Versicherung</w:t>
            </w:r>
          </w:p>
        </w:tc>
        <w:tc>
          <w:tcPr>
            <w:tcW w:w="2318" w:type="dxa"/>
            <w:tcMar>
              <w:top w:w="70" w:type="dxa"/>
              <w:left w:w="90" w:type="dxa"/>
              <w:bottom w:w="70" w:type="dxa"/>
              <w:right w:w="90" w:type="dxa"/>
            </w:tcMar>
            <w:vAlign w:val="center"/>
          </w:tcPr>
          <w:p w14:paraId="04FFD2D2" w14:textId="5FC0A584" w:rsidR="00E01DBB" w:rsidRPr="008417C7" w:rsidRDefault="00E01DBB">
            <w:pPr>
              <w:spacing w:after="0"/>
              <w:jc w:val="center"/>
              <w:rPr>
                <w:sz w:val="18"/>
                <w:lang w:val="de-DE"/>
              </w:rPr>
            </w:pPr>
            <w:r w:rsidRPr="008417C7">
              <w:rPr>
                <w:sz w:val="18"/>
                <w:lang w:val="de-DE"/>
              </w:rPr>
              <w:t>☐ erfüllt</w:t>
            </w:r>
          </w:p>
        </w:tc>
      </w:tr>
    </w:tbl>
    <w:p w14:paraId="579CD8DF" w14:textId="77777777" w:rsidR="0006719F" w:rsidRPr="008417C7" w:rsidRDefault="0006719F">
      <w:pPr>
        <w:pStyle w:val="HeadingBlue"/>
        <w:rPr>
          <w:color w:val="002060"/>
          <w:lang w:val="de-DE"/>
        </w:rPr>
      </w:pPr>
    </w:p>
    <w:p w14:paraId="6DE28BE9" w14:textId="0DF05295" w:rsidR="002B1BC1" w:rsidRPr="008417C7" w:rsidRDefault="00800DB2">
      <w:pPr>
        <w:pStyle w:val="HeadingBlue"/>
        <w:rPr>
          <w:color w:val="002060"/>
          <w:lang w:val="de-DE"/>
        </w:rPr>
      </w:pPr>
      <w:r w:rsidRPr="008417C7">
        <w:rPr>
          <w:color w:val="002060"/>
          <w:lang w:val="de-DE"/>
        </w:rPr>
        <w:t>4. Technische Muss-Anforderungen</w:t>
      </w:r>
    </w:p>
    <w:p w14:paraId="271E63DB" w14:textId="77777777" w:rsidR="002B1BC1" w:rsidRPr="008417C7" w:rsidRDefault="00800DB2">
      <w:pPr>
        <w:pStyle w:val="HeadingGreen"/>
        <w:rPr>
          <w:color w:val="002060"/>
          <w:lang w:val="de-DE"/>
        </w:rPr>
      </w:pPr>
      <w:r w:rsidRPr="008417C7">
        <w:rPr>
          <w:color w:val="002060"/>
          <w:lang w:val="de-DE"/>
        </w:rPr>
        <w:t>4.1 Cloud-PBX / Plattform</w:t>
      </w:r>
    </w:p>
    <w:p w14:paraId="53E985ED" w14:textId="77777777" w:rsidR="002B1BC1" w:rsidRPr="008417C7" w:rsidRDefault="00800DB2">
      <w:pPr>
        <w:spacing w:after="8"/>
        <w:ind w:left="312"/>
        <w:rPr>
          <w:lang w:val="de-DE"/>
        </w:rPr>
      </w:pPr>
      <w:r w:rsidRPr="008417C7">
        <w:rPr>
          <w:b/>
          <w:lang w:val="de-DE"/>
        </w:rPr>
        <w:t xml:space="preserve">• </w:t>
      </w:r>
      <w:r w:rsidRPr="008417C7">
        <w:rPr>
          <w:sz w:val="19"/>
          <w:lang w:val="de-DE"/>
        </w:rPr>
        <w:t>Bereitstellung als echte Cloud-PBX auf Basis Xelion inklusive Betrieb, Updates und Hersteller-Support.</w:t>
      </w:r>
    </w:p>
    <w:p w14:paraId="40C3A5DF" w14:textId="77777777" w:rsidR="002B1BC1" w:rsidRPr="008417C7" w:rsidRDefault="00800DB2">
      <w:pPr>
        <w:spacing w:after="8"/>
        <w:ind w:left="312"/>
        <w:rPr>
          <w:lang w:val="de-DE"/>
        </w:rPr>
      </w:pPr>
      <w:r w:rsidRPr="008417C7">
        <w:rPr>
          <w:b/>
          <w:lang w:val="de-DE"/>
        </w:rPr>
        <w:t xml:space="preserve">• </w:t>
      </w:r>
      <w:r w:rsidRPr="008417C7">
        <w:rPr>
          <w:sz w:val="19"/>
          <w:lang w:val="de-DE"/>
        </w:rPr>
        <w:t>Nutzung der Telefonie direkt in Microsoft Teams über die Xelion-Teams-App; eine zusätzliche Microsoft-Phone-System-Lizenz darf hierfür nicht zwingend erforderlich sein.</w:t>
      </w:r>
    </w:p>
    <w:p w14:paraId="2CBF2E82" w14:textId="77777777" w:rsidR="002B1BC1" w:rsidRPr="008417C7" w:rsidRDefault="00800DB2">
      <w:pPr>
        <w:spacing w:after="8"/>
        <w:ind w:left="312"/>
        <w:rPr>
          <w:lang w:val="de-DE"/>
        </w:rPr>
      </w:pPr>
      <w:r w:rsidRPr="008417C7">
        <w:rPr>
          <w:b/>
          <w:lang w:val="de-DE"/>
        </w:rPr>
        <w:t xml:space="preserve">• </w:t>
      </w:r>
      <w:r w:rsidRPr="008417C7">
        <w:rPr>
          <w:sz w:val="19"/>
          <w:lang w:val="de-DE"/>
        </w:rPr>
        <w:t>Unterstützung der im Lastenheft geforderten Funktionen, insbesondere Business-Telefonie, Vermitteln, Rufgruppen, Warteschleifen, IVR, Contact Center, Reporting, Präsenz-/Statusintegration, Softphone, mobile Nutzung und Administration.</w:t>
      </w:r>
    </w:p>
    <w:p w14:paraId="3D680A8B" w14:textId="77777777" w:rsidR="002B1BC1" w:rsidRPr="008417C7" w:rsidRDefault="00800DB2">
      <w:pPr>
        <w:spacing w:after="8"/>
        <w:ind w:left="312"/>
        <w:rPr>
          <w:lang w:val="de-DE"/>
        </w:rPr>
      </w:pPr>
      <w:r w:rsidRPr="008417C7">
        <w:rPr>
          <w:b/>
          <w:lang w:val="de-DE"/>
        </w:rPr>
        <w:t xml:space="preserve">• </w:t>
      </w:r>
      <w:r w:rsidRPr="008417C7">
        <w:rPr>
          <w:sz w:val="19"/>
          <w:lang w:val="de-DE"/>
        </w:rPr>
        <w:t>Unterstützung des SIP-Trunks Telekom CompanyFlex einschließlich Rufnummern- und Routingkonzept gemäß Auftraggebervorgaben.</w:t>
      </w:r>
    </w:p>
    <w:p w14:paraId="5B693DC0" w14:textId="77777777" w:rsidR="002B1BC1" w:rsidRPr="008417C7" w:rsidRDefault="00800DB2">
      <w:pPr>
        <w:pStyle w:val="HeadingGreen"/>
        <w:rPr>
          <w:color w:val="002060"/>
          <w:lang w:val="de-DE"/>
        </w:rPr>
      </w:pPr>
      <w:r w:rsidRPr="008417C7">
        <w:rPr>
          <w:color w:val="002060"/>
          <w:lang w:val="de-DE"/>
        </w:rPr>
        <w:t>4.2 Lizenzmodell</w:t>
      </w:r>
    </w:p>
    <w:p w14:paraId="6F72E4FC" w14:textId="77777777" w:rsidR="002B1BC1" w:rsidRPr="008417C7" w:rsidRDefault="00800DB2">
      <w:pPr>
        <w:spacing w:after="8"/>
        <w:ind w:left="312"/>
        <w:rPr>
          <w:lang w:val="de-DE"/>
        </w:rPr>
      </w:pPr>
      <w:r w:rsidRPr="008417C7">
        <w:rPr>
          <w:b/>
          <w:lang w:val="de-DE"/>
        </w:rPr>
        <w:t xml:space="preserve">• </w:t>
      </w:r>
      <w:r w:rsidRPr="008417C7">
        <w:rPr>
          <w:sz w:val="19"/>
          <w:lang w:val="de-DE"/>
        </w:rPr>
        <w:t>Es sind zwei Lizenztypen anzubieten: Xelion User Lizenz und Xelion Device Lizenz.</w:t>
      </w:r>
    </w:p>
    <w:p w14:paraId="25C78984" w14:textId="77777777" w:rsidR="002B1BC1" w:rsidRPr="008417C7" w:rsidRDefault="00800DB2">
      <w:pPr>
        <w:spacing w:after="8"/>
        <w:ind w:left="312"/>
        <w:rPr>
          <w:lang w:val="de-DE"/>
        </w:rPr>
      </w:pPr>
      <w:r w:rsidRPr="008417C7">
        <w:rPr>
          <w:b/>
          <w:lang w:val="de-DE"/>
        </w:rPr>
        <w:t xml:space="preserve">• </w:t>
      </w:r>
      <w:r w:rsidRPr="008417C7">
        <w:rPr>
          <w:sz w:val="19"/>
          <w:lang w:val="de-DE"/>
        </w:rPr>
        <w:t>Die User Lizenz muss den vollen Funktionsumfang gemäß Lastenheft für vollwertige Benutzer abdecken.</w:t>
      </w:r>
    </w:p>
    <w:p w14:paraId="72F34B11" w14:textId="77777777" w:rsidR="002B1BC1" w:rsidRPr="008417C7" w:rsidRDefault="00800DB2">
      <w:pPr>
        <w:spacing w:after="8"/>
        <w:ind w:left="312"/>
        <w:rPr>
          <w:lang w:val="de-DE"/>
        </w:rPr>
      </w:pPr>
      <w:r w:rsidRPr="008417C7">
        <w:rPr>
          <w:b/>
          <w:lang w:val="de-DE"/>
        </w:rPr>
        <w:t xml:space="preserve">• </w:t>
      </w:r>
      <w:r w:rsidRPr="008417C7">
        <w:rPr>
          <w:sz w:val="19"/>
          <w:lang w:val="de-DE"/>
        </w:rPr>
        <w:t>Die Device Lizenz ist für reine IP-Telefone sowie für analoge Teilnehmer über IP-Analog-Gateways anzubieten.</w:t>
      </w:r>
    </w:p>
    <w:p w14:paraId="7A93BB44" w14:textId="77777777" w:rsidR="002B1BC1" w:rsidRPr="008417C7" w:rsidRDefault="00800DB2">
      <w:pPr>
        <w:spacing w:after="8"/>
        <w:ind w:left="312"/>
        <w:rPr>
          <w:lang w:val="de-DE"/>
        </w:rPr>
      </w:pPr>
      <w:r w:rsidRPr="008417C7">
        <w:rPr>
          <w:b/>
          <w:lang w:val="de-DE"/>
        </w:rPr>
        <w:t xml:space="preserve">• </w:t>
      </w:r>
      <w:r w:rsidRPr="008417C7">
        <w:rPr>
          <w:sz w:val="19"/>
          <w:lang w:val="de-DE"/>
        </w:rPr>
        <w:t>Alle Lizenzen sind mit monatlichem Netto-Einzelpreis auszuweisen.</w:t>
      </w:r>
    </w:p>
    <w:p w14:paraId="108415B8" w14:textId="77777777" w:rsidR="002B1BC1" w:rsidRPr="008417C7" w:rsidRDefault="00800DB2">
      <w:pPr>
        <w:pStyle w:val="HeadingGreen"/>
        <w:rPr>
          <w:color w:val="002060"/>
          <w:lang w:val="de-DE"/>
        </w:rPr>
      </w:pPr>
      <w:r w:rsidRPr="008417C7">
        <w:rPr>
          <w:color w:val="002060"/>
          <w:lang w:val="de-DE"/>
        </w:rPr>
        <w:t>4.3 Endgeräte / IP-Telefone</w:t>
      </w:r>
    </w:p>
    <w:p w14:paraId="3641EA9E" w14:textId="77777777" w:rsidR="002B1BC1" w:rsidRPr="008417C7" w:rsidRDefault="00800DB2">
      <w:pPr>
        <w:spacing w:after="8"/>
        <w:ind w:left="312"/>
        <w:rPr>
          <w:lang w:val="de-DE"/>
        </w:rPr>
      </w:pPr>
      <w:r w:rsidRPr="008417C7">
        <w:rPr>
          <w:b/>
          <w:lang w:val="de-DE"/>
        </w:rPr>
        <w:t xml:space="preserve">• </w:t>
      </w:r>
      <w:r w:rsidRPr="008417C7">
        <w:rPr>
          <w:sz w:val="19"/>
          <w:lang w:val="de-DE"/>
        </w:rPr>
        <w:t>Anzubieten ist ein Xelion-zertifiziertes IP-Tischtelefon der Klasse Snom D835 oder Gigaset 835; sofern ein konkret benanntes Modell nicht mehr regulär lieferbar ist, ist ein aktuelles, technisch gleichwertiges und zertifiziertes Nachfolgemodell anzubieten.</w:t>
      </w:r>
    </w:p>
    <w:p w14:paraId="19D280C6" w14:textId="77777777" w:rsidR="002B1BC1" w:rsidRPr="008417C7" w:rsidRDefault="00800DB2">
      <w:pPr>
        <w:spacing w:after="8"/>
        <w:ind w:left="312"/>
        <w:rPr>
          <w:lang w:val="de-DE"/>
        </w:rPr>
      </w:pPr>
      <w:r w:rsidRPr="008417C7">
        <w:rPr>
          <w:b/>
          <w:lang w:val="de-DE"/>
        </w:rPr>
        <w:t xml:space="preserve">• </w:t>
      </w:r>
      <w:r w:rsidRPr="008417C7">
        <w:rPr>
          <w:sz w:val="19"/>
          <w:lang w:val="de-DE"/>
        </w:rPr>
        <w:t>Das angebotene Gerät muss mindestens Farbdisplay, Gigabit-Ethernet, PoE, Headset-Anschluss, zentrales Provisioning und Business-SIP-Funktionen unterstützen.</w:t>
      </w:r>
    </w:p>
    <w:p w14:paraId="3BA2E972" w14:textId="77777777" w:rsidR="002B1BC1" w:rsidRPr="008417C7" w:rsidRDefault="00800DB2">
      <w:pPr>
        <w:spacing w:after="8"/>
        <w:ind w:left="312"/>
        <w:rPr>
          <w:lang w:val="de-DE"/>
        </w:rPr>
      </w:pPr>
      <w:r w:rsidRPr="008417C7">
        <w:rPr>
          <w:b/>
          <w:lang w:val="de-DE"/>
        </w:rPr>
        <w:t xml:space="preserve">• </w:t>
      </w:r>
      <w:r w:rsidRPr="008417C7">
        <w:rPr>
          <w:sz w:val="19"/>
          <w:lang w:val="de-DE"/>
        </w:rPr>
        <w:t>Das konkret angebotene Modell ist im Bieterformular eindeutig zu benennen; Produktdatenblatt ist beizufügen.</w:t>
      </w:r>
    </w:p>
    <w:p w14:paraId="73E2991F" w14:textId="77777777" w:rsidR="002B1BC1" w:rsidRPr="008417C7" w:rsidRDefault="00800DB2">
      <w:pPr>
        <w:pStyle w:val="HeadingGreen"/>
        <w:rPr>
          <w:color w:val="002060"/>
          <w:lang w:val="de-DE"/>
        </w:rPr>
      </w:pPr>
      <w:r w:rsidRPr="008417C7">
        <w:rPr>
          <w:color w:val="002060"/>
          <w:lang w:val="de-DE"/>
        </w:rPr>
        <w:t>4.4 IP-Analog-Gateways</w:t>
      </w:r>
    </w:p>
    <w:p w14:paraId="57192AE1" w14:textId="77777777" w:rsidR="002B1BC1" w:rsidRPr="008417C7" w:rsidRDefault="00800DB2">
      <w:pPr>
        <w:spacing w:after="8"/>
        <w:ind w:left="312"/>
        <w:rPr>
          <w:lang w:val="de-DE"/>
        </w:rPr>
      </w:pPr>
      <w:r w:rsidRPr="008417C7">
        <w:rPr>
          <w:b/>
          <w:lang w:val="de-DE"/>
        </w:rPr>
        <w:t xml:space="preserve">• </w:t>
      </w:r>
      <w:r w:rsidRPr="008417C7">
        <w:rPr>
          <w:sz w:val="19"/>
          <w:lang w:val="de-DE"/>
        </w:rPr>
        <w:t>Anzubieten sind SIP-fähige IP-Analog-Gateways mit 4 Ports sowie 8 Ports zur Anbindung analoger Endgeräte.</w:t>
      </w:r>
    </w:p>
    <w:p w14:paraId="7B8ED3E0" w14:textId="77777777" w:rsidR="002B1BC1" w:rsidRPr="008417C7" w:rsidRDefault="00800DB2">
      <w:pPr>
        <w:spacing w:after="8"/>
        <w:ind w:left="312"/>
        <w:rPr>
          <w:lang w:val="de-DE"/>
        </w:rPr>
      </w:pPr>
      <w:r w:rsidRPr="008417C7">
        <w:rPr>
          <w:b/>
          <w:lang w:val="de-DE"/>
        </w:rPr>
        <w:t xml:space="preserve">• </w:t>
      </w:r>
      <w:r w:rsidRPr="008417C7">
        <w:rPr>
          <w:sz w:val="19"/>
          <w:lang w:val="de-DE"/>
        </w:rPr>
        <w:t>Die Gateways müssen für den Betrieb mit Xelion geeignet sein und betriebsbereit in die Lösung eingebunden werden.</w:t>
      </w:r>
    </w:p>
    <w:p w14:paraId="316325EC" w14:textId="77777777" w:rsidR="002B1BC1" w:rsidRPr="008417C7" w:rsidRDefault="00800DB2">
      <w:pPr>
        <w:spacing w:after="8"/>
        <w:ind w:left="312"/>
        <w:rPr>
          <w:lang w:val="de-DE"/>
        </w:rPr>
      </w:pPr>
      <w:r w:rsidRPr="008417C7">
        <w:rPr>
          <w:b/>
          <w:lang w:val="de-DE"/>
        </w:rPr>
        <w:t xml:space="preserve">• </w:t>
      </w:r>
      <w:r w:rsidRPr="008417C7">
        <w:rPr>
          <w:sz w:val="19"/>
          <w:lang w:val="de-DE"/>
        </w:rPr>
        <w:t>Die Konfiguration muss zentral dokumentiert und dauerhaft nachvollziehbar sein.</w:t>
      </w:r>
    </w:p>
    <w:p w14:paraId="43B297CA" w14:textId="77777777" w:rsidR="002B1BC1" w:rsidRPr="008417C7" w:rsidRDefault="00800DB2">
      <w:pPr>
        <w:pStyle w:val="HeadingGreen"/>
        <w:rPr>
          <w:color w:val="002060"/>
          <w:lang w:val="de-DE"/>
        </w:rPr>
      </w:pPr>
      <w:r w:rsidRPr="008417C7">
        <w:rPr>
          <w:color w:val="002060"/>
          <w:lang w:val="de-DE"/>
        </w:rPr>
        <w:t>4.5 Dienstleistungs- und Projektanteile</w:t>
      </w:r>
    </w:p>
    <w:p w14:paraId="3575FE0B" w14:textId="2C1E79A0" w:rsidR="002B1BC1" w:rsidRPr="008417C7" w:rsidRDefault="00800DB2">
      <w:pPr>
        <w:spacing w:after="8"/>
        <w:ind w:left="312"/>
        <w:rPr>
          <w:lang w:val="de-DE"/>
        </w:rPr>
      </w:pPr>
      <w:r w:rsidRPr="008417C7">
        <w:rPr>
          <w:b/>
          <w:lang w:val="de-DE"/>
        </w:rPr>
        <w:t xml:space="preserve">• </w:t>
      </w:r>
      <w:r w:rsidRPr="008417C7">
        <w:rPr>
          <w:sz w:val="19"/>
          <w:lang w:val="de-DE"/>
        </w:rPr>
        <w:t xml:space="preserve">Der Bieter hat sämtliche für die betriebsbereite Einführung erforderlichen </w:t>
      </w:r>
      <w:r w:rsidR="00016678" w:rsidRPr="008417C7">
        <w:rPr>
          <w:sz w:val="19"/>
          <w:lang w:val="de-DE"/>
        </w:rPr>
        <w:t>Personentage</w:t>
      </w:r>
      <w:r w:rsidRPr="008417C7">
        <w:rPr>
          <w:sz w:val="19"/>
          <w:lang w:val="de-DE"/>
        </w:rPr>
        <w:t xml:space="preserve"> eigenverantwortlich zu kalkulieren und auszuweisen.</w:t>
      </w:r>
    </w:p>
    <w:p w14:paraId="0A9FC7C9" w14:textId="77777777" w:rsidR="002B1BC1" w:rsidRPr="008417C7" w:rsidRDefault="00800DB2">
      <w:pPr>
        <w:spacing w:after="8"/>
        <w:ind w:left="312"/>
        <w:rPr>
          <w:lang w:val="de-DE"/>
        </w:rPr>
      </w:pPr>
      <w:r w:rsidRPr="008417C7">
        <w:rPr>
          <w:b/>
          <w:lang w:val="de-DE"/>
        </w:rPr>
        <w:t xml:space="preserve">• </w:t>
      </w:r>
      <w:r w:rsidRPr="008417C7">
        <w:rPr>
          <w:sz w:val="19"/>
          <w:lang w:val="de-DE"/>
        </w:rPr>
        <w:t>Die Dienstleistung umfasst mindestens Kickoff, Detaildesign, Einrichtung der Xelion-Instanz, Benutzer- und Geräteanlage, Lizenzzuordnung, Teams-App-Einrichtung, CompanyFlex-/Routing-Einrichtung, Provisioning der IP-Telefone, Gateway-Einbindung, Dokumentation, Test und Abnahmebegleitung.</w:t>
      </w:r>
    </w:p>
    <w:p w14:paraId="2EC0310E" w14:textId="65444D7C" w:rsidR="002B1BC1" w:rsidRPr="008417C7" w:rsidRDefault="00800DB2">
      <w:pPr>
        <w:spacing w:after="8"/>
        <w:ind w:left="312"/>
        <w:rPr>
          <w:lang w:val="de-DE"/>
        </w:rPr>
      </w:pPr>
      <w:r w:rsidRPr="008417C7">
        <w:rPr>
          <w:b/>
          <w:lang w:val="de-DE"/>
        </w:rPr>
        <w:t xml:space="preserve">• </w:t>
      </w:r>
      <w:r w:rsidRPr="008417C7">
        <w:rPr>
          <w:sz w:val="19"/>
          <w:lang w:val="de-DE"/>
        </w:rPr>
        <w:t xml:space="preserve">Der kalkulierte </w:t>
      </w:r>
      <w:r w:rsidR="00016678" w:rsidRPr="008417C7">
        <w:rPr>
          <w:sz w:val="19"/>
          <w:lang w:val="de-DE"/>
        </w:rPr>
        <w:t>Personentage</w:t>
      </w:r>
      <w:r w:rsidRPr="008417C7">
        <w:rPr>
          <w:sz w:val="19"/>
          <w:lang w:val="de-DE"/>
        </w:rPr>
        <w:t xml:space="preserve">ansatz ist transparent im Preisblatt auszuweisen. Zusätzlich ist ein Netto-Einzelpreis je </w:t>
      </w:r>
      <w:r w:rsidR="00016678" w:rsidRPr="008417C7">
        <w:rPr>
          <w:sz w:val="19"/>
          <w:lang w:val="de-DE"/>
        </w:rPr>
        <w:t>Personen</w:t>
      </w:r>
      <w:r w:rsidRPr="008417C7">
        <w:rPr>
          <w:sz w:val="19"/>
          <w:lang w:val="de-DE"/>
        </w:rPr>
        <w:t>tag anzugeben.</w:t>
      </w:r>
    </w:p>
    <w:p w14:paraId="39127639" w14:textId="77777777" w:rsidR="00F80EB2" w:rsidRPr="008417C7" w:rsidRDefault="00F80EB2">
      <w:pPr>
        <w:pStyle w:val="HeadingBlue"/>
        <w:rPr>
          <w:lang w:val="de-DE"/>
        </w:rPr>
      </w:pPr>
    </w:p>
    <w:p w14:paraId="3306E9E0" w14:textId="5441EB5C" w:rsidR="001777F4" w:rsidRPr="008417C7" w:rsidRDefault="001777F4" w:rsidP="001777F4">
      <w:pPr>
        <w:pStyle w:val="HeadingBlue"/>
        <w:rPr>
          <w:color w:val="002060"/>
          <w:lang w:val="de-DE"/>
        </w:rPr>
      </w:pPr>
      <w:r w:rsidRPr="008417C7">
        <w:rPr>
          <w:color w:val="002060"/>
          <w:lang w:val="de-DE"/>
        </w:rPr>
        <w:t>5. Möglichkeiten einer Laufzeitverlängerung</w:t>
      </w:r>
      <w:r w:rsidRPr="008417C7">
        <w:rPr>
          <w:color w:val="002060"/>
          <w:lang w:val="de-DE"/>
        </w:rPr>
        <w:br/>
      </w:r>
      <w:r w:rsidRPr="008417C7">
        <w:rPr>
          <w:b w:val="0"/>
          <w:bCs/>
          <w:color w:val="002060"/>
          <w:sz w:val="20"/>
          <w:szCs w:val="20"/>
          <w:lang w:val="de-DE"/>
        </w:rPr>
        <w:t xml:space="preserve">Der Auftraggeber hat das Recht, die Laufzeit des Vertrags um weitere 12 Monate zu verlängern. Die Verlängerung erfolgt zu </w:t>
      </w:r>
      <w:r w:rsidRPr="008417C7">
        <w:rPr>
          <w:b w:val="0"/>
          <w:bCs/>
          <w:color w:val="002060"/>
          <w:sz w:val="20"/>
          <w:szCs w:val="20"/>
          <w:lang w:val="de-DE"/>
        </w:rPr>
        <w:lastRenderedPageBreak/>
        <w:t>den im ursprünglichen Vertrag festgelegten Bedingungen. Der Auftraggeber muss die Verlängerung mindestens 60 Tage vor Ablauf der aktuellen Vertragslaufzeit schriftlich gegenüber dem Auftragnehmer erklären. Die Preise für die Verlängerung bleiben unverändert.</w:t>
      </w:r>
    </w:p>
    <w:p w14:paraId="1859122C" w14:textId="77777777" w:rsidR="00F80EB2" w:rsidRPr="008417C7" w:rsidRDefault="00F80EB2">
      <w:pPr>
        <w:pStyle w:val="HeadingBlue"/>
        <w:rPr>
          <w:lang w:val="de-DE"/>
        </w:rPr>
      </w:pPr>
    </w:p>
    <w:p w14:paraId="2041B616" w14:textId="77A7ADD5" w:rsidR="00F80EB2" w:rsidRPr="008417C7" w:rsidRDefault="001777F4">
      <w:pPr>
        <w:pStyle w:val="HeadingBlue"/>
        <w:rPr>
          <w:lang w:val="de-DE"/>
        </w:rPr>
      </w:pPr>
      <w:r w:rsidRPr="008417C7">
        <w:rPr>
          <w:lang w:val="de-DE"/>
        </w:rPr>
        <w:t>6. Aufteilung in Lose</w:t>
      </w:r>
    </w:p>
    <w:p w14:paraId="7F278D2C" w14:textId="77777777" w:rsidR="00A4068E" w:rsidRPr="008417C7" w:rsidRDefault="00A4068E" w:rsidP="00A4068E">
      <w:pPr>
        <w:pStyle w:val="HeadingBlue"/>
        <w:rPr>
          <w:b w:val="0"/>
          <w:bCs/>
          <w:color w:val="000000" w:themeColor="text1"/>
          <w:sz w:val="20"/>
          <w:szCs w:val="20"/>
          <w:lang w:val="de-DE"/>
        </w:rPr>
      </w:pPr>
      <w:r w:rsidRPr="008417C7">
        <w:rPr>
          <w:b w:val="0"/>
          <w:bCs/>
          <w:color w:val="000000" w:themeColor="text1"/>
          <w:sz w:val="20"/>
          <w:szCs w:val="20"/>
          <w:lang w:val="de-DE"/>
        </w:rPr>
        <w:t>In der vorliegenden Leistungsbeschreibung wird der Beschaffungsbedarf in zwei separate Lose unterteilt, um den Wettbewerb zu fördern und die Beteiligung mittelständischer Unternehmen zu ermöglichen. Die Aufteilung erfolgt nach Art der Leistung, um spezialisierte Anbieter gezielt anzusprechen.</w:t>
      </w:r>
    </w:p>
    <w:p w14:paraId="6197293F" w14:textId="43785F5E" w:rsidR="00A4068E" w:rsidRPr="008417C7" w:rsidRDefault="00A4068E" w:rsidP="00A4068E">
      <w:pPr>
        <w:pStyle w:val="HeadingBlue"/>
        <w:rPr>
          <w:color w:val="000000" w:themeColor="text1"/>
          <w:sz w:val="20"/>
          <w:szCs w:val="20"/>
          <w:lang w:val="de-DE"/>
        </w:rPr>
      </w:pPr>
      <w:r w:rsidRPr="008417C7">
        <w:rPr>
          <w:color w:val="000000" w:themeColor="text1"/>
          <w:sz w:val="20"/>
          <w:szCs w:val="20"/>
          <w:lang w:val="de-DE"/>
        </w:rPr>
        <w:t>Los 1: Lizenzen + Dienstleistung + Schulung</w:t>
      </w:r>
      <w:r w:rsidRPr="008417C7">
        <w:rPr>
          <w:color w:val="000000" w:themeColor="text1"/>
          <w:sz w:val="20"/>
          <w:szCs w:val="20"/>
          <w:lang w:val="de-DE"/>
        </w:rPr>
        <w:br/>
      </w:r>
      <w:r w:rsidRPr="008417C7">
        <w:rPr>
          <w:b w:val="0"/>
          <w:bCs/>
          <w:color w:val="000000" w:themeColor="text1"/>
          <w:sz w:val="20"/>
          <w:szCs w:val="20"/>
          <w:lang w:val="de-DE"/>
        </w:rPr>
        <w:t>Aufstellung in Preisblatt 7.1 und 7.3</w:t>
      </w:r>
      <w:r w:rsidRPr="008417C7">
        <w:rPr>
          <w:b w:val="0"/>
          <w:bCs/>
          <w:color w:val="000000" w:themeColor="text1"/>
          <w:sz w:val="20"/>
          <w:szCs w:val="20"/>
          <w:lang w:val="de-DE"/>
        </w:rPr>
        <w:br/>
      </w:r>
      <w:r w:rsidRPr="008417C7">
        <w:rPr>
          <w:b w:val="0"/>
          <w:bCs/>
          <w:color w:val="000000" w:themeColor="text1"/>
          <w:sz w:val="20"/>
          <w:szCs w:val="20"/>
          <w:lang w:val="de-DE"/>
        </w:rPr>
        <w:br/>
      </w:r>
      <w:r w:rsidRPr="008417C7">
        <w:rPr>
          <w:color w:val="000000" w:themeColor="text1"/>
          <w:sz w:val="20"/>
          <w:szCs w:val="20"/>
          <w:lang w:val="de-DE"/>
        </w:rPr>
        <w:t>Los 2: IP-Telefone und IP-Analog Gateways</w:t>
      </w:r>
      <w:r w:rsidRPr="008417C7">
        <w:rPr>
          <w:b w:val="0"/>
          <w:bCs/>
          <w:color w:val="000000" w:themeColor="text1"/>
          <w:sz w:val="20"/>
          <w:szCs w:val="20"/>
          <w:lang w:val="de-DE"/>
        </w:rPr>
        <w:br/>
        <w:t>Aufstellung in Preisblatt 7.2</w:t>
      </w:r>
      <w:r w:rsidRPr="008417C7">
        <w:rPr>
          <w:b w:val="0"/>
          <w:bCs/>
          <w:color w:val="000000" w:themeColor="text1"/>
          <w:sz w:val="20"/>
          <w:szCs w:val="20"/>
          <w:lang w:val="de-DE"/>
        </w:rPr>
        <w:br/>
      </w:r>
      <w:r w:rsidRPr="008417C7">
        <w:rPr>
          <w:color w:val="000000" w:themeColor="text1"/>
          <w:sz w:val="20"/>
          <w:szCs w:val="20"/>
          <w:lang w:val="de-DE"/>
        </w:rPr>
        <w:br/>
        <w:t>Allgemeine Hinweise</w:t>
      </w:r>
    </w:p>
    <w:p w14:paraId="796F18F5" w14:textId="15F7947F" w:rsidR="00A4068E" w:rsidRPr="008417C7" w:rsidRDefault="00A4068E" w:rsidP="00A4068E">
      <w:pPr>
        <w:pStyle w:val="HeadingBlue"/>
        <w:rPr>
          <w:b w:val="0"/>
          <w:bCs/>
          <w:color w:val="000000" w:themeColor="text1"/>
          <w:sz w:val="20"/>
          <w:szCs w:val="20"/>
          <w:lang w:val="de-DE"/>
        </w:rPr>
      </w:pPr>
      <w:r w:rsidRPr="008417C7">
        <w:rPr>
          <w:b w:val="0"/>
          <w:bCs/>
          <w:color w:val="000000" w:themeColor="text1"/>
          <w:sz w:val="20"/>
          <w:szCs w:val="20"/>
          <w:lang w:val="de-DE"/>
        </w:rPr>
        <w:t>Bieter können Angebote für eines oder beide Lose einreichen.</w:t>
      </w:r>
      <w:r w:rsidRPr="008417C7">
        <w:rPr>
          <w:b w:val="0"/>
          <w:bCs/>
          <w:color w:val="000000" w:themeColor="text1"/>
          <w:sz w:val="20"/>
          <w:szCs w:val="20"/>
          <w:lang w:val="de-DE"/>
        </w:rPr>
        <w:br/>
        <w:t>Die Lose werden unabhängig voneinander bewertet, um die bestmöglichen Anbieter für jede Leistung zu identifizieren.</w:t>
      </w:r>
      <w:r w:rsidRPr="008417C7">
        <w:rPr>
          <w:b w:val="0"/>
          <w:bCs/>
          <w:color w:val="000000" w:themeColor="text1"/>
          <w:sz w:val="20"/>
          <w:szCs w:val="20"/>
          <w:lang w:val="de-DE"/>
        </w:rPr>
        <w:br/>
        <w:t>Die Verantwortung für die Erfüllung der Anforderungen liegt bei den jeweiligen Bietern der Lose.</w:t>
      </w:r>
    </w:p>
    <w:p w14:paraId="1E26A10F" w14:textId="08D27731" w:rsidR="002B1BC1" w:rsidRPr="008417C7" w:rsidRDefault="00A4068E">
      <w:pPr>
        <w:pStyle w:val="HeadingBlue"/>
        <w:rPr>
          <w:color w:val="002060"/>
          <w:lang w:val="de-DE"/>
        </w:rPr>
      </w:pPr>
      <w:r w:rsidRPr="008417C7">
        <w:rPr>
          <w:color w:val="002060"/>
          <w:lang w:val="de-DE"/>
        </w:rPr>
        <w:br/>
      </w:r>
      <w:r w:rsidR="001777F4" w:rsidRPr="008417C7">
        <w:rPr>
          <w:color w:val="002060"/>
          <w:lang w:val="de-DE"/>
        </w:rPr>
        <w:t>7</w:t>
      </w:r>
      <w:r w:rsidR="00800DB2" w:rsidRPr="008417C7">
        <w:rPr>
          <w:color w:val="002060"/>
          <w:lang w:val="de-DE"/>
        </w:rPr>
        <w:t>. Preisblatt / Leistungsverzeichnis</w:t>
      </w:r>
    </w:p>
    <w:p w14:paraId="4AFD6E0D" w14:textId="77777777" w:rsidR="002B1BC1" w:rsidRPr="008417C7" w:rsidRDefault="00800DB2">
      <w:pPr>
        <w:spacing w:after="80"/>
        <w:rPr>
          <w:lang w:val="de-DE"/>
        </w:rPr>
      </w:pPr>
      <w:r w:rsidRPr="008417C7">
        <w:rPr>
          <w:lang w:val="de-DE"/>
        </w:rPr>
        <w:t>Alle Preise sind als Nettopreise auszuweisen. Lizenzen sind als monatliche Netto-Einzelpreise anzubieten. Hardware und Dienstleistungen sind als Netto-Einzelpreise pro Stück bzw. pro Manntag anzubieten. Nebenleistungen sind in die Einheitspreise einzukalkulieren.</w:t>
      </w:r>
    </w:p>
    <w:p w14:paraId="7773CC00" w14:textId="62951C82" w:rsidR="002B1BC1" w:rsidRPr="008417C7" w:rsidRDefault="001777F4">
      <w:pPr>
        <w:pStyle w:val="HeadingGreen"/>
        <w:rPr>
          <w:color w:val="002060"/>
          <w:lang w:val="de-DE"/>
        </w:rPr>
      </w:pPr>
      <w:r w:rsidRPr="008417C7">
        <w:rPr>
          <w:color w:val="002060"/>
          <w:lang w:val="de-DE"/>
        </w:rPr>
        <w:t>7</w:t>
      </w:r>
      <w:r w:rsidR="00800DB2" w:rsidRPr="008417C7">
        <w:rPr>
          <w:color w:val="002060"/>
          <w:lang w:val="de-DE"/>
        </w:rPr>
        <w:t>.1 Monatlich wiederkehrende Positionen</w:t>
      </w:r>
      <w:r w:rsidR="00905163" w:rsidRPr="008417C7">
        <w:rPr>
          <w:color w:val="002060"/>
          <w:lang w:val="de-DE"/>
        </w:rPr>
        <w:t xml:space="preserve"> (Los 1)</w:t>
      </w:r>
    </w:p>
    <w:tbl>
      <w:tblPr>
        <w:tblW w:w="0" w:type="auto"/>
        <w:tblBorders>
          <w:top w:val="single" w:sz="6" w:space="0" w:color="A7C4D8"/>
          <w:left w:val="single" w:sz="6" w:space="0" w:color="A7C4D8"/>
          <w:bottom w:val="single" w:sz="6" w:space="0" w:color="A7C4D8"/>
          <w:right w:val="single" w:sz="6" w:space="0" w:color="A7C4D8"/>
          <w:insideH w:val="single" w:sz="6" w:space="0" w:color="A7C4D8"/>
          <w:insideV w:val="single" w:sz="6" w:space="0" w:color="A7C4D8"/>
        </w:tblBorders>
        <w:tblLook w:val="04A0" w:firstRow="1" w:lastRow="0" w:firstColumn="1" w:lastColumn="0" w:noHBand="0" w:noVBand="1"/>
      </w:tblPr>
      <w:tblGrid>
        <w:gridCol w:w="860"/>
        <w:gridCol w:w="4479"/>
        <w:gridCol w:w="1088"/>
        <w:gridCol w:w="1114"/>
        <w:gridCol w:w="1171"/>
        <w:gridCol w:w="1472"/>
      </w:tblGrid>
      <w:tr w:rsidR="002B1BC1" w:rsidRPr="008417C7" w14:paraId="2930AF88" w14:textId="77777777" w:rsidTr="00941B0D">
        <w:trPr>
          <w:tblHeader/>
        </w:trPr>
        <w:tc>
          <w:tcPr>
            <w:tcW w:w="860" w:type="dxa"/>
            <w:shd w:val="clear" w:color="auto" w:fill="0F4C81"/>
            <w:tcMar>
              <w:top w:w="70" w:type="dxa"/>
              <w:left w:w="90" w:type="dxa"/>
              <w:bottom w:w="70" w:type="dxa"/>
              <w:right w:w="90" w:type="dxa"/>
            </w:tcMar>
            <w:vAlign w:val="center"/>
          </w:tcPr>
          <w:p w14:paraId="30660FB1" w14:textId="77777777" w:rsidR="002B1BC1" w:rsidRPr="008417C7" w:rsidRDefault="00800DB2">
            <w:pPr>
              <w:spacing w:after="0"/>
              <w:jc w:val="center"/>
              <w:rPr>
                <w:lang w:val="de-DE"/>
              </w:rPr>
            </w:pPr>
            <w:r w:rsidRPr="008417C7">
              <w:rPr>
                <w:b/>
                <w:color w:val="FFFFFF"/>
                <w:lang w:val="de-DE"/>
              </w:rPr>
              <w:t>Pos.</w:t>
            </w:r>
          </w:p>
        </w:tc>
        <w:tc>
          <w:tcPr>
            <w:tcW w:w="4479" w:type="dxa"/>
            <w:shd w:val="clear" w:color="auto" w:fill="0F4C81"/>
            <w:tcMar>
              <w:top w:w="70" w:type="dxa"/>
              <w:left w:w="90" w:type="dxa"/>
              <w:bottom w:w="70" w:type="dxa"/>
              <w:right w:w="90" w:type="dxa"/>
            </w:tcMar>
            <w:vAlign w:val="center"/>
          </w:tcPr>
          <w:p w14:paraId="5674BE29" w14:textId="77777777" w:rsidR="002B1BC1" w:rsidRPr="008417C7" w:rsidRDefault="00800DB2">
            <w:pPr>
              <w:spacing w:after="0"/>
              <w:jc w:val="center"/>
              <w:rPr>
                <w:lang w:val="de-DE"/>
              </w:rPr>
            </w:pPr>
            <w:r w:rsidRPr="008417C7">
              <w:rPr>
                <w:b/>
                <w:color w:val="FFFFFF"/>
                <w:lang w:val="de-DE"/>
              </w:rPr>
              <w:t>Leistungsbeschreibung</w:t>
            </w:r>
          </w:p>
        </w:tc>
        <w:tc>
          <w:tcPr>
            <w:tcW w:w="1088" w:type="dxa"/>
            <w:shd w:val="clear" w:color="auto" w:fill="0F4C81"/>
            <w:tcMar>
              <w:top w:w="70" w:type="dxa"/>
              <w:left w:w="90" w:type="dxa"/>
              <w:bottom w:w="70" w:type="dxa"/>
              <w:right w:w="90" w:type="dxa"/>
            </w:tcMar>
            <w:vAlign w:val="center"/>
          </w:tcPr>
          <w:p w14:paraId="57B001F6" w14:textId="77777777" w:rsidR="002B1BC1" w:rsidRPr="008417C7" w:rsidRDefault="00800DB2">
            <w:pPr>
              <w:spacing w:after="0"/>
              <w:jc w:val="center"/>
              <w:rPr>
                <w:lang w:val="de-DE"/>
              </w:rPr>
            </w:pPr>
            <w:r w:rsidRPr="008417C7">
              <w:rPr>
                <w:b/>
                <w:color w:val="FFFFFF"/>
                <w:lang w:val="de-DE"/>
              </w:rPr>
              <w:t>Menge</w:t>
            </w:r>
          </w:p>
        </w:tc>
        <w:tc>
          <w:tcPr>
            <w:tcW w:w="1114" w:type="dxa"/>
            <w:shd w:val="clear" w:color="auto" w:fill="0F4C81"/>
            <w:tcMar>
              <w:top w:w="70" w:type="dxa"/>
              <w:left w:w="90" w:type="dxa"/>
              <w:bottom w:w="70" w:type="dxa"/>
              <w:right w:w="90" w:type="dxa"/>
            </w:tcMar>
            <w:vAlign w:val="center"/>
          </w:tcPr>
          <w:p w14:paraId="164816C2" w14:textId="77777777" w:rsidR="002B1BC1" w:rsidRPr="008417C7" w:rsidRDefault="00800DB2">
            <w:pPr>
              <w:spacing w:after="0"/>
              <w:jc w:val="center"/>
              <w:rPr>
                <w:lang w:val="de-DE"/>
              </w:rPr>
            </w:pPr>
            <w:r w:rsidRPr="008417C7">
              <w:rPr>
                <w:b/>
                <w:color w:val="FFFFFF"/>
                <w:lang w:val="de-DE"/>
              </w:rPr>
              <w:t>Einheit</w:t>
            </w:r>
          </w:p>
        </w:tc>
        <w:tc>
          <w:tcPr>
            <w:tcW w:w="1171" w:type="dxa"/>
            <w:shd w:val="clear" w:color="auto" w:fill="0F4C81"/>
            <w:tcMar>
              <w:top w:w="70" w:type="dxa"/>
              <w:left w:w="90" w:type="dxa"/>
              <w:bottom w:w="70" w:type="dxa"/>
              <w:right w:w="90" w:type="dxa"/>
            </w:tcMar>
            <w:vAlign w:val="center"/>
          </w:tcPr>
          <w:p w14:paraId="669DC287" w14:textId="77777777" w:rsidR="002B1BC1" w:rsidRPr="008417C7" w:rsidRDefault="00800DB2">
            <w:pPr>
              <w:spacing w:after="0"/>
              <w:jc w:val="center"/>
              <w:rPr>
                <w:lang w:val="de-DE"/>
              </w:rPr>
            </w:pPr>
            <w:r w:rsidRPr="008417C7">
              <w:rPr>
                <w:b/>
                <w:color w:val="FFFFFF"/>
                <w:lang w:val="de-DE"/>
              </w:rPr>
              <w:t>EP netto</w:t>
            </w:r>
          </w:p>
        </w:tc>
        <w:tc>
          <w:tcPr>
            <w:tcW w:w="1472" w:type="dxa"/>
            <w:shd w:val="clear" w:color="auto" w:fill="0F4C81"/>
            <w:tcMar>
              <w:top w:w="70" w:type="dxa"/>
              <w:left w:w="90" w:type="dxa"/>
              <w:bottom w:w="70" w:type="dxa"/>
              <w:right w:w="90" w:type="dxa"/>
            </w:tcMar>
            <w:vAlign w:val="center"/>
          </w:tcPr>
          <w:p w14:paraId="4D3C9BC5" w14:textId="77777777" w:rsidR="002B1BC1" w:rsidRPr="008417C7" w:rsidRDefault="00800DB2">
            <w:pPr>
              <w:spacing w:after="0"/>
              <w:jc w:val="center"/>
              <w:rPr>
                <w:lang w:val="de-DE"/>
              </w:rPr>
            </w:pPr>
            <w:r w:rsidRPr="008417C7">
              <w:rPr>
                <w:b/>
                <w:color w:val="FFFFFF"/>
                <w:lang w:val="de-DE"/>
              </w:rPr>
              <w:t>GP / Monat</w:t>
            </w:r>
          </w:p>
        </w:tc>
      </w:tr>
      <w:tr w:rsidR="002B1BC1" w:rsidRPr="008417C7" w14:paraId="5F3B6982" w14:textId="77777777" w:rsidTr="00941B0D">
        <w:trPr>
          <w:cantSplit/>
        </w:trPr>
        <w:tc>
          <w:tcPr>
            <w:tcW w:w="860" w:type="dxa"/>
            <w:shd w:val="clear" w:color="auto" w:fill="EAF3F8"/>
            <w:tcMar>
              <w:top w:w="70" w:type="dxa"/>
              <w:left w:w="90" w:type="dxa"/>
              <w:bottom w:w="70" w:type="dxa"/>
              <w:right w:w="90" w:type="dxa"/>
            </w:tcMar>
            <w:vAlign w:val="center"/>
          </w:tcPr>
          <w:p w14:paraId="4BCABB83" w14:textId="77777777" w:rsidR="002B1BC1" w:rsidRPr="008417C7" w:rsidRDefault="00800DB2">
            <w:pPr>
              <w:spacing w:after="0"/>
              <w:jc w:val="center"/>
              <w:rPr>
                <w:lang w:val="de-DE"/>
              </w:rPr>
            </w:pPr>
            <w:r w:rsidRPr="008417C7">
              <w:rPr>
                <w:sz w:val="18"/>
                <w:lang w:val="de-DE"/>
              </w:rPr>
              <w:t>1.01</w:t>
            </w:r>
          </w:p>
        </w:tc>
        <w:tc>
          <w:tcPr>
            <w:tcW w:w="4479" w:type="dxa"/>
            <w:tcMar>
              <w:top w:w="70" w:type="dxa"/>
              <w:left w:w="90" w:type="dxa"/>
              <w:bottom w:w="70" w:type="dxa"/>
              <w:right w:w="90" w:type="dxa"/>
            </w:tcMar>
            <w:vAlign w:val="center"/>
          </w:tcPr>
          <w:p w14:paraId="3B8878E4" w14:textId="77777777" w:rsidR="002B1BC1" w:rsidRPr="008417C7" w:rsidRDefault="00800DB2">
            <w:pPr>
              <w:spacing w:after="0"/>
              <w:rPr>
                <w:lang w:val="de-DE"/>
              </w:rPr>
            </w:pPr>
            <w:r w:rsidRPr="008417C7">
              <w:rPr>
                <w:sz w:val="18"/>
                <w:lang w:val="de-DE"/>
              </w:rPr>
              <w:t>Xelion User Lizenz mit vollem Funktionsumfang gemäß Lastenheft</w:t>
            </w:r>
          </w:p>
        </w:tc>
        <w:tc>
          <w:tcPr>
            <w:tcW w:w="1088" w:type="dxa"/>
            <w:tcMar>
              <w:top w:w="70" w:type="dxa"/>
              <w:left w:w="90" w:type="dxa"/>
              <w:bottom w:w="70" w:type="dxa"/>
              <w:right w:w="90" w:type="dxa"/>
            </w:tcMar>
            <w:vAlign w:val="center"/>
          </w:tcPr>
          <w:p w14:paraId="7D9296AB" w14:textId="55029D2F" w:rsidR="002B1BC1" w:rsidRPr="008417C7" w:rsidRDefault="007A4CFE">
            <w:pPr>
              <w:spacing w:after="0"/>
              <w:jc w:val="center"/>
              <w:rPr>
                <w:lang w:val="de-DE"/>
              </w:rPr>
            </w:pPr>
            <w:r w:rsidRPr="008417C7">
              <w:rPr>
                <w:sz w:val="18"/>
                <w:lang w:val="de-DE"/>
              </w:rPr>
              <w:t>1500</w:t>
            </w:r>
          </w:p>
        </w:tc>
        <w:tc>
          <w:tcPr>
            <w:tcW w:w="1114" w:type="dxa"/>
            <w:tcMar>
              <w:top w:w="70" w:type="dxa"/>
              <w:left w:w="90" w:type="dxa"/>
              <w:bottom w:w="70" w:type="dxa"/>
              <w:right w:w="90" w:type="dxa"/>
            </w:tcMar>
            <w:vAlign w:val="center"/>
          </w:tcPr>
          <w:p w14:paraId="7BAB2823" w14:textId="77777777" w:rsidR="002B1BC1" w:rsidRPr="008417C7" w:rsidRDefault="00800DB2">
            <w:pPr>
              <w:spacing w:after="0"/>
              <w:jc w:val="center"/>
              <w:rPr>
                <w:lang w:val="de-DE"/>
              </w:rPr>
            </w:pPr>
            <w:r w:rsidRPr="008417C7">
              <w:rPr>
                <w:sz w:val="18"/>
                <w:lang w:val="de-DE"/>
              </w:rPr>
              <w:t>Liz./Monat</w:t>
            </w:r>
          </w:p>
        </w:tc>
        <w:tc>
          <w:tcPr>
            <w:tcW w:w="1171" w:type="dxa"/>
            <w:tcMar>
              <w:top w:w="70" w:type="dxa"/>
              <w:left w:w="90" w:type="dxa"/>
              <w:bottom w:w="70" w:type="dxa"/>
              <w:right w:w="90" w:type="dxa"/>
            </w:tcMar>
            <w:vAlign w:val="center"/>
          </w:tcPr>
          <w:p w14:paraId="702FB708" w14:textId="77777777" w:rsidR="002B1BC1" w:rsidRPr="008417C7" w:rsidRDefault="002B1BC1">
            <w:pPr>
              <w:spacing w:after="0"/>
              <w:jc w:val="center"/>
              <w:rPr>
                <w:lang w:val="de-DE"/>
              </w:rPr>
            </w:pPr>
          </w:p>
        </w:tc>
        <w:tc>
          <w:tcPr>
            <w:tcW w:w="1472" w:type="dxa"/>
            <w:tcMar>
              <w:top w:w="70" w:type="dxa"/>
              <w:left w:w="90" w:type="dxa"/>
              <w:bottom w:w="70" w:type="dxa"/>
              <w:right w:w="90" w:type="dxa"/>
            </w:tcMar>
            <w:vAlign w:val="center"/>
          </w:tcPr>
          <w:p w14:paraId="718D9288" w14:textId="77777777" w:rsidR="002B1BC1" w:rsidRPr="008417C7" w:rsidRDefault="002B1BC1">
            <w:pPr>
              <w:spacing w:after="0"/>
              <w:jc w:val="center"/>
              <w:rPr>
                <w:lang w:val="de-DE"/>
              </w:rPr>
            </w:pPr>
          </w:p>
        </w:tc>
      </w:tr>
      <w:tr w:rsidR="002B1BC1" w:rsidRPr="008417C7" w14:paraId="0F65DB62" w14:textId="77777777" w:rsidTr="00941B0D">
        <w:trPr>
          <w:cantSplit/>
        </w:trPr>
        <w:tc>
          <w:tcPr>
            <w:tcW w:w="860" w:type="dxa"/>
            <w:shd w:val="clear" w:color="auto" w:fill="EAF3F8"/>
            <w:tcMar>
              <w:top w:w="70" w:type="dxa"/>
              <w:left w:w="90" w:type="dxa"/>
              <w:bottom w:w="70" w:type="dxa"/>
              <w:right w:w="90" w:type="dxa"/>
            </w:tcMar>
            <w:vAlign w:val="center"/>
          </w:tcPr>
          <w:p w14:paraId="054B950B" w14:textId="77777777" w:rsidR="002B1BC1" w:rsidRPr="008417C7" w:rsidRDefault="00800DB2">
            <w:pPr>
              <w:spacing w:after="0"/>
              <w:jc w:val="center"/>
              <w:rPr>
                <w:lang w:val="de-DE"/>
              </w:rPr>
            </w:pPr>
            <w:r w:rsidRPr="008417C7">
              <w:rPr>
                <w:sz w:val="18"/>
                <w:lang w:val="de-DE"/>
              </w:rPr>
              <w:t>1.02</w:t>
            </w:r>
          </w:p>
        </w:tc>
        <w:tc>
          <w:tcPr>
            <w:tcW w:w="4479" w:type="dxa"/>
            <w:tcMar>
              <w:top w:w="70" w:type="dxa"/>
              <w:left w:w="90" w:type="dxa"/>
              <w:bottom w:w="70" w:type="dxa"/>
              <w:right w:w="90" w:type="dxa"/>
            </w:tcMar>
            <w:vAlign w:val="center"/>
          </w:tcPr>
          <w:p w14:paraId="3FA1814A" w14:textId="77777777" w:rsidR="002B1BC1" w:rsidRPr="008417C7" w:rsidRDefault="00800DB2">
            <w:pPr>
              <w:spacing w:after="0"/>
              <w:rPr>
                <w:lang w:val="de-DE"/>
              </w:rPr>
            </w:pPr>
            <w:r w:rsidRPr="008417C7">
              <w:rPr>
                <w:sz w:val="18"/>
                <w:lang w:val="de-DE"/>
              </w:rPr>
              <w:t>Xelion Device Lizenz für reine IP-Telefone und analoge Teilnehmer</w:t>
            </w:r>
          </w:p>
        </w:tc>
        <w:tc>
          <w:tcPr>
            <w:tcW w:w="1088" w:type="dxa"/>
            <w:tcMar>
              <w:top w:w="70" w:type="dxa"/>
              <w:left w:w="90" w:type="dxa"/>
              <w:bottom w:w="70" w:type="dxa"/>
              <w:right w:w="90" w:type="dxa"/>
            </w:tcMar>
            <w:vAlign w:val="center"/>
          </w:tcPr>
          <w:p w14:paraId="31E9D9DD" w14:textId="4C72C3CE" w:rsidR="002B1BC1" w:rsidRPr="008417C7" w:rsidRDefault="007A4CFE">
            <w:pPr>
              <w:spacing w:after="0"/>
              <w:jc w:val="center"/>
              <w:rPr>
                <w:lang w:val="de-DE"/>
              </w:rPr>
            </w:pPr>
            <w:r w:rsidRPr="008417C7">
              <w:rPr>
                <w:sz w:val="18"/>
                <w:lang w:val="de-DE"/>
              </w:rPr>
              <w:t>550</w:t>
            </w:r>
          </w:p>
        </w:tc>
        <w:tc>
          <w:tcPr>
            <w:tcW w:w="1114" w:type="dxa"/>
            <w:tcMar>
              <w:top w:w="70" w:type="dxa"/>
              <w:left w:w="90" w:type="dxa"/>
              <w:bottom w:w="70" w:type="dxa"/>
              <w:right w:w="90" w:type="dxa"/>
            </w:tcMar>
            <w:vAlign w:val="center"/>
          </w:tcPr>
          <w:p w14:paraId="7357AEED" w14:textId="77777777" w:rsidR="002B1BC1" w:rsidRPr="008417C7" w:rsidRDefault="00800DB2">
            <w:pPr>
              <w:spacing w:after="0"/>
              <w:jc w:val="center"/>
              <w:rPr>
                <w:lang w:val="de-DE"/>
              </w:rPr>
            </w:pPr>
            <w:r w:rsidRPr="008417C7">
              <w:rPr>
                <w:sz w:val="18"/>
                <w:lang w:val="de-DE"/>
              </w:rPr>
              <w:t>Liz./Monat</w:t>
            </w:r>
          </w:p>
        </w:tc>
        <w:tc>
          <w:tcPr>
            <w:tcW w:w="1171" w:type="dxa"/>
            <w:tcMar>
              <w:top w:w="70" w:type="dxa"/>
              <w:left w:w="90" w:type="dxa"/>
              <w:bottom w:w="70" w:type="dxa"/>
              <w:right w:w="90" w:type="dxa"/>
            </w:tcMar>
            <w:vAlign w:val="center"/>
          </w:tcPr>
          <w:p w14:paraId="05DEAA6B" w14:textId="77777777" w:rsidR="002B1BC1" w:rsidRPr="008417C7" w:rsidRDefault="002B1BC1">
            <w:pPr>
              <w:spacing w:after="0"/>
              <w:jc w:val="center"/>
              <w:rPr>
                <w:lang w:val="de-DE"/>
              </w:rPr>
            </w:pPr>
          </w:p>
        </w:tc>
        <w:tc>
          <w:tcPr>
            <w:tcW w:w="1472" w:type="dxa"/>
            <w:tcMar>
              <w:top w:w="70" w:type="dxa"/>
              <w:left w:w="90" w:type="dxa"/>
              <w:bottom w:w="70" w:type="dxa"/>
              <w:right w:w="90" w:type="dxa"/>
            </w:tcMar>
            <w:vAlign w:val="center"/>
          </w:tcPr>
          <w:p w14:paraId="4A3C8923" w14:textId="77777777" w:rsidR="002B1BC1" w:rsidRPr="008417C7" w:rsidRDefault="002B1BC1">
            <w:pPr>
              <w:spacing w:after="0"/>
              <w:jc w:val="center"/>
              <w:rPr>
                <w:lang w:val="de-DE"/>
              </w:rPr>
            </w:pPr>
          </w:p>
        </w:tc>
      </w:tr>
      <w:tr w:rsidR="00941B0D" w:rsidRPr="008417C7" w14:paraId="64911983" w14:textId="77777777" w:rsidTr="00941B0D">
        <w:trPr>
          <w:cantSplit/>
        </w:trPr>
        <w:tc>
          <w:tcPr>
            <w:tcW w:w="860" w:type="dxa"/>
            <w:shd w:val="clear" w:color="auto" w:fill="EAF3F8"/>
            <w:tcMar>
              <w:top w:w="70" w:type="dxa"/>
              <w:left w:w="90" w:type="dxa"/>
              <w:bottom w:w="70" w:type="dxa"/>
              <w:right w:w="90" w:type="dxa"/>
            </w:tcMar>
            <w:vAlign w:val="center"/>
          </w:tcPr>
          <w:p w14:paraId="462D9E42" w14:textId="32EF2754" w:rsidR="00941B0D" w:rsidRPr="008417C7" w:rsidRDefault="00941B0D" w:rsidP="00941B0D">
            <w:pPr>
              <w:spacing w:after="0"/>
              <w:jc w:val="center"/>
              <w:rPr>
                <w:sz w:val="18"/>
                <w:lang w:val="de-DE"/>
              </w:rPr>
            </w:pPr>
            <w:r w:rsidRPr="008417C7">
              <w:rPr>
                <w:sz w:val="18"/>
                <w:lang w:val="de-DE"/>
              </w:rPr>
              <w:t>1.03</w:t>
            </w:r>
          </w:p>
        </w:tc>
        <w:tc>
          <w:tcPr>
            <w:tcW w:w="4479" w:type="dxa"/>
            <w:tcMar>
              <w:top w:w="70" w:type="dxa"/>
              <w:left w:w="90" w:type="dxa"/>
              <w:bottom w:w="70" w:type="dxa"/>
              <w:right w:w="90" w:type="dxa"/>
            </w:tcMar>
            <w:vAlign w:val="center"/>
          </w:tcPr>
          <w:p w14:paraId="5F1D12CE" w14:textId="528E241B" w:rsidR="00941B0D" w:rsidRPr="008417C7" w:rsidRDefault="00941B0D" w:rsidP="00941B0D">
            <w:pPr>
              <w:spacing w:after="0"/>
              <w:rPr>
                <w:sz w:val="18"/>
                <w:lang w:val="de-DE"/>
              </w:rPr>
            </w:pPr>
            <w:r w:rsidRPr="008417C7">
              <w:rPr>
                <w:sz w:val="18"/>
                <w:lang w:val="de-DE"/>
              </w:rPr>
              <w:t>Xelion Light Lizenz für Mobile-User (Smartphone)</w:t>
            </w:r>
          </w:p>
        </w:tc>
        <w:tc>
          <w:tcPr>
            <w:tcW w:w="1088" w:type="dxa"/>
            <w:tcMar>
              <w:top w:w="70" w:type="dxa"/>
              <w:left w:w="90" w:type="dxa"/>
              <w:bottom w:w="70" w:type="dxa"/>
              <w:right w:w="90" w:type="dxa"/>
            </w:tcMar>
            <w:vAlign w:val="center"/>
          </w:tcPr>
          <w:p w14:paraId="796757F4" w14:textId="680C261A" w:rsidR="00941B0D" w:rsidRPr="008417C7" w:rsidRDefault="007A4CFE" w:rsidP="00941B0D">
            <w:pPr>
              <w:spacing w:after="0"/>
              <w:jc w:val="center"/>
              <w:rPr>
                <w:sz w:val="18"/>
                <w:lang w:val="de-DE"/>
              </w:rPr>
            </w:pPr>
            <w:r w:rsidRPr="008417C7">
              <w:rPr>
                <w:sz w:val="18"/>
                <w:lang w:val="de-DE"/>
              </w:rPr>
              <w:t>50</w:t>
            </w:r>
          </w:p>
        </w:tc>
        <w:tc>
          <w:tcPr>
            <w:tcW w:w="1114" w:type="dxa"/>
            <w:tcMar>
              <w:top w:w="70" w:type="dxa"/>
              <w:left w:w="90" w:type="dxa"/>
              <w:bottom w:w="70" w:type="dxa"/>
              <w:right w:w="90" w:type="dxa"/>
            </w:tcMar>
            <w:vAlign w:val="center"/>
          </w:tcPr>
          <w:p w14:paraId="0CA613CB" w14:textId="03AF2B47" w:rsidR="00941B0D" w:rsidRPr="008417C7" w:rsidRDefault="00941B0D" w:rsidP="00941B0D">
            <w:pPr>
              <w:spacing w:after="0"/>
              <w:jc w:val="center"/>
              <w:rPr>
                <w:sz w:val="18"/>
                <w:lang w:val="de-DE"/>
              </w:rPr>
            </w:pPr>
            <w:r w:rsidRPr="008417C7">
              <w:rPr>
                <w:sz w:val="18"/>
                <w:lang w:val="de-DE"/>
              </w:rPr>
              <w:t>Liz./Monat</w:t>
            </w:r>
          </w:p>
        </w:tc>
        <w:tc>
          <w:tcPr>
            <w:tcW w:w="1171" w:type="dxa"/>
            <w:tcMar>
              <w:top w:w="70" w:type="dxa"/>
              <w:left w:w="90" w:type="dxa"/>
              <w:bottom w:w="70" w:type="dxa"/>
              <w:right w:w="90" w:type="dxa"/>
            </w:tcMar>
            <w:vAlign w:val="center"/>
          </w:tcPr>
          <w:p w14:paraId="5A5218CE" w14:textId="77777777" w:rsidR="00941B0D" w:rsidRPr="008417C7" w:rsidRDefault="00941B0D" w:rsidP="00941B0D">
            <w:pPr>
              <w:spacing w:after="0"/>
              <w:jc w:val="center"/>
              <w:rPr>
                <w:lang w:val="de-DE"/>
              </w:rPr>
            </w:pPr>
          </w:p>
        </w:tc>
        <w:tc>
          <w:tcPr>
            <w:tcW w:w="1472" w:type="dxa"/>
            <w:tcMar>
              <w:top w:w="70" w:type="dxa"/>
              <w:left w:w="90" w:type="dxa"/>
              <w:bottom w:w="70" w:type="dxa"/>
              <w:right w:w="90" w:type="dxa"/>
            </w:tcMar>
            <w:vAlign w:val="center"/>
          </w:tcPr>
          <w:p w14:paraId="1A8E6A4F" w14:textId="77777777" w:rsidR="00941B0D" w:rsidRPr="008417C7" w:rsidRDefault="00941B0D" w:rsidP="00941B0D">
            <w:pPr>
              <w:spacing w:after="0"/>
              <w:jc w:val="center"/>
              <w:rPr>
                <w:lang w:val="de-DE"/>
              </w:rPr>
            </w:pPr>
          </w:p>
        </w:tc>
      </w:tr>
      <w:tr w:rsidR="00941B0D" w:rsidRPr="008417C7" w14:paraId="10E3954A" w14:textId="77777777" w:rsidTr="00941B0D">
        <w:trPr>
          <w:cantSplit/>
        </w:trPr>
        <w:tc>
          <w:tcPr>
            <w:tcW w:w="860" w:type="dxa"/>
            <w:shd w:val="clear" w:color="auto" w:fill="EAF3F8"/>
            <w:tcMar>
              <w:top w:w="70" w:type="dxa"/>
              <w:left w:w="90" w:type="dxa"/>
              <w:bottom w:w="70" w:type="dxa"/>
              <w:right w:w="90" w:type="dxa"/>
            </w:tcMar>
            <w:vAlign w:val="center"/>
          </w:tcPr>
          <w:p w14:paraId="519E0602" w14:textId="60E4BF97" w:rsidR="00941B0D" w:rsidRPr="008417C7" w:rsidRDefault="00941B0D" w:rsidP="00941B0D">
            <w:pPr>
              <w:spacing w:after="0"/>
              <w:jc w:val="center"/>
              <w:rPr>
                <w:lang w:val="de-DE"/>
              </w:rPr>
            </w:pPr>
            <w:r w:rsidRPr="008417C7">
              <w:rPr>
                <w:sz w:val="18"/>
                <w:lang w:val="de-DE"/>
              </w:rPr>
              <w:t>1.04</w:t>
            </w:r>
          </w:p>
        </w:tc>
        <w:tc>
          <w:tcPr>
            <w:tcW w:w="4479" w:type="dxa"/>
            <w:tcMar>
              <w:top w:w="70" w:type="dxa"/>
              <w:left w:w="90" w:type="dxa"/>
              <w:bottom w:w="70" w:type="dxa"/>
              <w:right w:w="90" w:type="dxa"/>
            </w:tcMar>
            <w:vAlign w:val="center"/>
          </w:tcPr>
          <w:p w14:paraId="3659588A" w14:textId="77F33B51" w:rsidR="00941B0D" w:rsidRPr="008417C7" w:rsidRDefault="00941B0D" w:rsidP="00941B0D">
            <w:pPr>
              <w:spacing w:after="0"/>
              <w:rPr>
                <w:lang w:val="de-DE"/>
              </w:rPr>
            </w:pPr>
            <w:r w:rsidRPr="008417C7">
              <w:rPr>
                <w:sz w:val="18"/>
                <w:lang w:val="de-DE"/>
              </w:rPr>
              <w:t xml:space="preserve">Optionaler Einzelpreis für zusätzliche </w:t>
            </w:r>
            <w:r w:rsidR="007A4CFE" w:rsidRPr="008417C7">
              <w:rPr>
                <w:sz w:val="18"/>
                <w:lang w:val="de-DE"/>
              </w:rPr>
              <w:t xml:space="preserve">Xelion </w:t>
            </w:r>
            <w:r w:rsidRPr="008417C7">
              <w:rPr>
                <w:sz w:val="18"/>
                <w:lang w:val="de-DE"/>
              </w:rPr>
              <w:t>User Lizenz über die Grundmenge hinaus</w:t>
            </w:r>
          </w:p>
        </w:tc>
        <w:tc>
          <w:tcPr>
            <w:tcW w:w="1088" w:type="dxa"/>
            <w:tcMar>
              <w:top w:w="70" w:type="dxa"/>
              <w:left w:w="90" w:type="dxa"/>
              <w:bottom w:w="70" w:type="dxa"/>
              <w:right w:w="90" w:type="dxa"/>
            </w:tcMar>
            <w:vAlign w:val="center"/>
          </w:tcPr>
          <w:p w14:paraId="1CA6697F" w14:textId="77777777" w:rsidR="00941B0D" w:rsidRPr="008417C7" w:rsidRDefault="00941B0D" w:rsidP="00941B0D">
            <w:pPr>
              <w:spacing w:after="0"/>
              <w:jc w:val="center"/>
              <w:rPr>
                <w:lang w:val="de-DE"/>
              </w:rPr>
            </w:pPr>
            <w:r w:rsidRPr="008417C7">
              <w:rPr>
                <w:sz w:val="18"/>
                <w:lang w:val="de-DE"/>
              </w:rPr>
              <w:t>1</w:t>
            </w:r>
          </w:p>
        </w:tc>
        <w:tc>
          <w:tcPr>
            <w:tcW w:w="1114" w:type="dxa"/>
            <w:tcMar>
              <w:top w:w="70" w:type="dxa"/>
              <w:left w:w="90" w:type="dxa"/>
              <w:bottom w:w="70" w:type="dxa"/>
              <w:right w:w="90" w:type="dxa"/>
            </w:tcMar>
            <w:vAlign w:val="center"/>
          </w:tcPr>
          <w:p w14:paraId="3729EBED" w14:textId="77777777" w:rsidR="00941B0D" w:rsidRPr="008417C7" w:rsidRDefault="00941B0D" w:rsidP="00941B0D">
            <w:pPr>
              <w:spacing w:after="0"/>
              <w:jc w:val="center"/>
              <w:rPr>
                <w:lang w:val="de-DE"/>
              </w:rPr>
            </w:pPr>
            <w:r w:rsidRPr="008417C7">
              <w:rPr>
                <w:sz w:val="18"/>
                <w:lang w:val="de-DE"/>
              </w:rPr>
              <w:t>Liz./Monat</w:t>
            </w:r>
          </w:p>
        </w:tc>
        <w:tc>
          <w:tcPr>
            <w:tcW w:w="1171" w:type="dxa"/>
            <w:tcMar>
              <w:top w:w="70" w:type="dxa"/>
              <w:left w:w="90" w:type="dxa"/>
              <w:bottom w:w="70" w:type="dxa"/>
              <w:right w:w="90" w:type="dxa"/>
            </w:tcMar>
            <w:vAlign w:val="center"/>
          </w:tcPr>
          <w:p w14:paraId="5E4CC52D" w14:textId="77777777" w:rsidR="00941B0D" w:rsidRPr="008417C7" w:rsidRDefault="00941B0D" w:rsidP="00941B0D">
            <w:pPr>
              <w:spacing w:after="0"/>
              <w:jc w:val="center"/>
              <w:rPr>
                <w:lang w:val="de-DE"/>
              </w:rPr>
            </w:pPr>
          </w:p>
        </w:tc>
        <w:tc>
          <w:tcPr>
            <w:tcW w:w="1472" w:type="dxa"/>
            <w:tcMar>
              <w:top w:w="70" w:type="dxa"/>
              <w:left w:w="90" w:type="dxa"/>
              <w:bottom w:w="70" w:type="dxa"/>
              <w:right w:w="90" w:type="dxa"/>
            </w:tcMar>
            <w:vAlign w:val="center"/>
          </w:tcPr>
          <w:p w14:paraId="423546A2" w14:textId="6E94E7F6" w:rsidR="007A4CFE" w:rsidRPr="008417C7" w:rsidRDefault="00941B0D" w:rsidP="007A4CFE">
            <w:pPr>
              <w:spacing w:after="0"/>
              <w:jc w:val="center"/>
              <w:rPr>
                <w:sz w:val="18"/>
                <w:lang w:val="de-DE"/>
              </w:rPr>
            </w:pPr>
            <w:r w:rsidRPr="008417C7">
              <w:rPr>
                <w:sz w:val="18"/>
                <w:lang w:val="de-DE"/>
              </w:rPr>
              <w:t>nicht wertungsrelevant</w:t>
            </w:r>
          </w:p>
        </w:tc>
      </w:tr>
      <w:tr w:rsidR="007A4CFE" w:rsidRPr="008417C7" w14:paraId="1043CDE1" w14:textId="77777777" w:rsidTr="00941B0D">
        <w:trPr>
          <w:cantSplit/>
        </w:trPr>
        <w:tc>
          <w:tcPr>
            <w:tcW w:w="860" w:type="dxa"/>
            <w:shd w:val="clear" w:color="auto" w:fill="EAF3F8"/>
            <w:tcMar>
              <w:top w:w="70" w:type="dxa"/>
              <w:left w:w="90" w:type="dxa"/>
              <w:bottom w:w="70" w:type="dxa"/>
              <w:right w:w="90" w:type="dxa"/>
            </w:tcMar>
            <w:vAlign w:val="center"/>
          </w:tcPr>
          <w:p w14:paraId="0F57D188" w14:textId="3680228B" w:rsidR="007A4CFE" w:rsidRPr="008417C7" w:rsidRDefault="007A4CFE" w:rsidP="007A4CFE">
            <w:pPr>
              <w:spacing w:after="0"/>
              <w:jc w:val="center"/>
              <w:rPr>
                <w:sz w:val="18"/>
                <w:lang w:val="de-DE"/>
              </w:rPr>
            </w:pPr>
            <w:r w:rsidRPr="008417C7">
              <w:rPr>
                <w:sz w:val="18"/>
                <w:lang w:val="de-DE"/>
              </w:rPr>
              <w:t>1.05</w:t>
            </w:r>
          </w:p>
        </w:tc>
        <w:tc>
          <w:tcPr>
            <w:tcW w:w="4479" w:type="dxa"/>
            <w:tcMar>
              <w:top w:w="70" w:type="dxa"/>
              <w:left w:w="90" w:type="dxa"/>
              <w:bottom w:w="70" w:type="dxa"/>
              <w:right w:w="90" w:type="dxa"/>
            </w:tcMar>
            <w:vAlign w:val="center"/>
          </w:tcPr>
          <w:p w14:paraId="370E0960" w14:textId="610A1EB8" w:rsidR="007A4CFE" w:rsidRPr="008417C7" w:rsidRDefault="007A4CFE" w:rsidP="007A4CFE">
            <w:pPr>
              <w:spacing w:after="0"/>
              <w:rPr>
                <w:sz w:val="18"/>
                <w:lang w:val="de-DE"/>
              </w:rPr>
            </w:pPr>
            <w:r w:rsidRPr="008417C7">
              <w:rPr>
                <w:sz w:val="18"/>
                <w:lang w:val="de-DE"/>
              </w:rPr>
              <w:t>Optionaler Einzelpreis für zusätzliche Xelion Device Lizenz über die Grundmenge hinaus</w:t>
            </w:r>
          </w:p>
        </w:tc>
        <w:tc>
          <w:tcPr>
            <w:tcW w:w="1088" w:type="dxa"/>
            <w:tcMar>
              <w:top w:w="70" w:type="dxa"/>
              <w:left w:w="90" w:type="dxa"/>
              <w:bottom w:w="70" w:type="dxa"/>
              <w:right w:w="90" w:type="dxa"/>
            </w:tcMar>
            <w:vAlign w:val="center"/>
          </w:tcPr>
          <w:p w14:paraId="308A7FD8" w14:textId="49A593C5" w:rsidR="007A4CFE" w:rsidRPr="008417C7" w:rsidRDefault="007A4CFE" w:rsidP="007A4CFE">
            <w:pPr>
              <w:spacing w:after="0"/>
              <w:jc w:val="center"/>
              <w:rPr>
                <w:sz w:val="18"/>
                <w:lang w:val="de-DE"/>
              </w:rPr>
            </w:pPr>
            <w:r w:rsidRPr="008417C7">
              <w:rPr>
                <w:sz w:val="18"/>
                <w:lang w:val="de-DE"/>
              </w:rPr>
              <w:t>1</w:t>
            </w:r>
          </w:p>
        </w:tc>
        <w:tc>
          <w:tcPr>
            <w:tcW w:w="1114" w:type="dxa"/>
            <w:tcMar>
              <w:top w:w="70" w:type="dxa"/>
              <w:left w:w="90" w:type="dxa"/>
              <w:bottom w:w="70" w:type="dxa"/>
              <w:right w:w="90" w:type="dxa"/>
            </w:tcMar>
            <w:vAlign w:val="center"/>
          </w:tcPr>
          <w:p w14:paraId="4C573E63" w14:textId="7022CC79" w:rsidR="007A4CFE" w:rsidRPr="008417C7" w:rsidRDefault="007A4CFE" w:rsidP="007A4CFE">
            <w:pPr>
              <w:spacing w:after="0"/>
              <w:jc w:val="center"/>
              <w:rPr>
                <w:sz w:val="18"/>
                <w:lang w:val="de-DE"/>
              </w:rPr>
            </w:pPr>
            <w:r w:rsidRPr="008417C7">
              <w:rPr>
                <w:sz w:val="18"/>
                <w:lang w:val="de-DE"/>
              </w:rPr>
              <w:t>Liz./Monat</w:t>
            </w:r>
          </w:p>
        </w:tc>
        <w:tc>
          <w:tcPr>
            <w:tcW w:w="1171" w:type="dxa"/>
            <w:tcMar>
              <w:top w:w="70" w:type="dxa"/>
              <w:left w:w="90" w:type="dxa"/>
              <w:bottom w:w="70" w:type="dxa"/>
              <w:right w:w="90" w:type="dxa"/>
            </w:tcMar>
            <w:vAlign w:val="center"/>
          </w:tcPr>
          <w:p w14:paraId="4A01294A" w14:textId="77777777" w:rsidR="007A4CFE" w:rsidRPr="008417C7" w:rsidRDefault="007A4CFE" w:rsidP="007A4CFE">
            <w:pPr>
              <w:spacing w:after="0"/>
              <w:jc w:val="center"/>
              <w:rPr>
                <w:lang w:val="de-DE"/>
              </w:rPr>
            </w:pPr>
          </w:p>
        </w:tc>
        <w:tc>
          <w:tcPr>
            <w:tcW w:w="1472" w:type="dxa"/>
            <w:tcMar>
              <w:top w:w="70" w:type="dxa"/>
              <w:left w:w="90" w:type="dxa"/>
              <w:bottom w:w="70" w:type="dxa"/>
              <w:right w:w="90" w:type="dxa"/>
            </w:tcMar>
            <w:vAlign w:val="center"/>
          </w:tcPr>
          <w:p w14:paraId="2999E71B" w14:textId="020B2AFB" w:rsidR="007A4CFE" w:rsidRPr="008417C7" w:rsidRDefault="007A4CFE" w:rsidP="007A4CFE">
            <w:pPr>
              <w:spacing w:after="0"/>
              <w:jc w:val="center"/>
              <w:rPr>
                <w:sz w:val="18"/>
                <w:lang w:val="de-DE"/>
              </w:rPr>
            </w:pPr>
            <w:r w:rsidRPr="008417C7">
              <w:rPr>
                <w:sz w:val="18"/>
                <w:lang w:val="de-DE"/>
              </w:rPr>
              <w:t>nicht wertungsrelevant</w:t>
            </w:r>
          </w:p>
        </w:tc>
      </w:tr>
      <w:tr w:rsidR="007A4CFE" w:rsidRPr="008417C7" w14:paraId="32CC6767" w14:textId="77777777" w:rsidTr="00941B0D">
        <w:trPr>
          <w:cantSplit/>
        </w:trPr>
        <w:tc>
          <w:tcPr>
            <w:tcW w:w="860" w:type="dxa"/>
            <w:shd w:val="clear" w:color="auto" w:fill="EAF3F8"/>
            <w:tcMar>
              <w:top w:w="70" w:type="dxa"/>
              <w:left w:w="90" w:type="dxa"/>
              <w:bottom w:w="70" w:type="dxa"/>
              <w:right w:w="90" w:type="dxa"/>
            </w:tcMar>
            <w:vAlign w:val="center"/>
          </w:tcPr>
          <w:p w14:paraId="14ADC938" w14:textId="3809BAFA" w:rsidR="007A4CFE" w:rsidRPr="008417C7" w:rsidRDefault="007A4CFE" w:rsidP="007A4CFE">
            <w:pPr>
              <w:spacing w:after="0"/>
              <w:jc w:val="center"/>
              <w:rPr>
                <w:sz w:val="18"/>
                <w:lang w:val="de-DE"/>
              </w:rPr>
            </w:pPr>
            <w:r w:rsidRPr="008417C7">
              <w:rPr>
                <w:sz w:val="18"/>
                <w:lang w:val="de-DE"/>
              </w:rPr>
              <w:t>1.06</w:t>
            </w:r>
          </w:p>
        </w:tc>
        <w:tc>
          <w:tcPr>
            <w:tcW w:w="4479" w:type="dxa"/>
            <w:tcMar>
              <w:top w:w="70" w:type="dxa"/>
              <w:left w:w="90" w:type="dxa"/>
              <w:bottom w:w="70" w:type="dxa"/>
              <w:right w:w="90" w:type="dxa"/>
            </w:tcMar>
            <w:vAlign w:val="center"/>
          </w:tcPr>
          <w:p w14:paraId="6A0D208E" w14:textId="5FA83DFA" w:rsidR="007A4CFE" w:rsidRPr="008417C7" w:rsidRDefault="007A4CFE" w:rsidP="007A4CFE">
            <w:pPr>
              <w:spacing w:after="0"/>
              <w:rPr>
                <w:sz w:val="18"/>
                <w:lang w:val="de-DE"/>
              </w:rPr>
            </w:pPr>
            <w:r w:rsidRPr="008417C7">
              <w:rPr>
                <w:sz w:val="18"/>
                <w:lang w:val="de-DE"/>
              </w:rPr>
              <w:t>Optionaler Einzelpreis für zusätzliche Xelion Light Lizenz über die Grundmenge hinaus</w:t>
            </w:r>
          </w:p>
        </w:tc>
        <w:tc>
          <w:tcPr>
            <w:tcW w:w="1088" w:type="dxa"/>
            <w:tcMar>
              <w:top w:w="70" w:type="dxa"/>
              <w:left w:w="90" w:type="dxa"/>
              <w:bottom w:w="70" w:type="dxa"/>
              <w:right w:w="90" w:type="dxa"/>
            </w:tcMar>
            <w:vAlign w:val="center"/>
          </w:tcPr>
          <w:p w14:paraId="14A6D386" w14:textId="387BEE4A" w:rsidR="007A4CFE" w:rsidRPr="008417C7" w:rsidRDefault="007A4CFE" w:rsidP="007A4CFE">
            <w:pPr>
              <w:spacing w:after="0"/>
              <w:jc w:val="center"/>
              <w:rPr>
                <w:sz w:val="18"/>
                <w:lang w:val="de-DE"/>
              </w:rPr>
            </w:pPr>
            <w:r w:rsidRPr="008417C7">
              <w:rPr>
                <w:sz w:val="18"/>
                <w:lang w:val="de-DE"/>
              </w:rPr>
              <w:t>1</w:t>
            </w:r>
          </w:p>
        </w:tc>
        <w:tc>
          <w:tcPr>
            <w:tcW w:w="1114" w:type="dxa"/>
            <w:tcMar>
              <w:top w:w="70" w:type="dxa"/>
              <w:left w:w="90" w:type="dxa"/>
              <w:bottom w:w="70" w:type="dxa"/>
              <w:right w:w="90" w:type="dxa"/>
            </w:tcMar>
            <w:vAlign w:val="center"/>
          </w:tcPr>
          <w:p w14:paraId="5F0D7513" w14:textId="05716B99" w:rsidR="007A4CFE" w:rsidRPr="008417C7" w:rsidRDefault="007A4CFE" w:rsidP="007A4CFE">
            <w:pPr>
              <w:spacing w:after="0"/>
              <w:jc w:val="center"/>
              <w:rPr>
                <w:sz w:val="18"/>
                <w:lang w:val="de-DE"/>
              </w:rPr>
            </w:pPr>
            <w:r w:rsidRPr="008417C7">
              <w:rPr>
                <w:sz w:val="18"/>
                <w:lang w:val="de-DE"/>
              </w:rPr>
              <w:t>Liz./Monat</w:t>
            </w:r>
          </w:p>
        </w:tc>
        <w:tc>
          <w:tcPr>
            <w:tcW w:w="1171" w:type="dxa"/>
            <w:tcMar>
              <w:top w:w="70" w:type="dxa"/>
              <w:left w:w="90" w:type="dxa"/>
              <w:bottom w:w="70" w:type="dxa"/>
              <w:right w:w="90" w:type="dxa"/>
            </w:tcMar>
            <w:vAlign w:val="center"/>
          </w:tcPr>
          <w:p w14:paraId="225138FD" w14:textId="77777777" w:rsidR="007A4CFE" w:rsidRPr="008417C7" w:rsidRDefault="007A4CFE" w:rsidP="007A4CFE">
            <w:pPr>
              <w:spacing w:after="0"/>
              <w:jc w:val="center"/>
              <w:rPr>
                <w:lang w:val="de-DE"/>
              </w:rPr>
            </w:pPr>
          </w:p>
        </w:tc>
        <w:tc>
          <w:tcPr>
            <w:tcW w:w="1472" w:type="dxa"/>
            <w:tcMar>
              <w:top w:w="70" w:type="dxa"/>
              <w:left w:w="90" w:type="dxa"/>
              <w:bottom w:w="70" w:type="dxa"/>
              <w:right w:w="90" w:type="dxa"/>
            </w:tcMar>
            <w:vAlign w:val="center"/>
          </w:tcPr>
          <w:p w14:paraId="210408A5" w14:textId="6B397078" w:rsidR="007A4CFE" w:rsidRPr="008417C7" w:rsidRDefault="007A4CFE" w:rsidP="007A4CFE">
            <w:pPr>
              <w:spacing w:after="0"/>
              <w:jc w:val="center"/>
              <w:rPr>
                <w:sz w:val="18"/>
                <w:lang w:val="de-DE"/>
              </w:rPr>
            </w:pPr>
            <w:r w:rsidRPr="008417C7">
              <w:rPr>
                <w:sz w:val="18"/>
                <w:lang w:val="de-DE"/>
              </w:rPr>
              <w:t>nicht wertungsrelevant</w:t>
            </w:r>
          </w:p>
        </w:tc>
      </w:tr>
      <w:tr w:rsidR="007A4CFE" w:rsidRPr="008417C7" w14:paraId="7C37DEE6" w14:textId="77777777" w:rsidTr="00941B0D">
        <w:trPr>
          <w:tblHeader/>
        </w:trPr>
        <w:tc>
          <w:tcPr>
            <w:tcW w:w="6427" w:type="dxa"/>
            <w:gridSpan w:val="3"/>
            <w:tcMar>
              <w:top w:w="70" w:type="dxa"/>
              <w:left w:w="90" w:type="dxa"/>
              <w:bottom w:w="70" w:type="dxa"/>
              <w:right w:w="90" w:type="dxa"/>
            </w:tcMar>
            <w:vAlign w:val="center"/>
          </w:tcPr>
          <w:p w14:paraId="05E2E299" w14:textId="77777777" w:rsidR="007A4CFE" w:rsidRPr="008417C7" w:rsidRDefault="007A4CFE" w:rsidP="007A4CFE">
            <w:pPr>
              <w:spacing w:after="0"/>
              <w:rPr>
                <w:lang w:val="de-DE"/>
              </w:rPr>
            </w:pPr>
            <w:r w:rsidRPr="008417C7">
              <w:rPr>
                <w:b/>
                <w:sz w:val="19"/>
                <w:lang w:val="de-DE"/>
              </w:rPr>
              <w:t>Monatliche Gesamtsumme Lizenzen netto</w:t>
            </w:r>
          </w:p>
        </w:tc>
        <w:tc>
          <w:tcPr>
            <w:tcW w:w="3757" w:type="dxa"/>
            <w:gridSpan w:val="3"/>
            <w:tcMar>
              <w:top w:w="70" w:type="dxa"/>
              <w:left w:w="90" w:type="dxa"/>
              <w:bottom w:w="70" w:type="dxa"/>
              <w:right w:w="90" w:type="dxa"/>
            </w:tcMar>
            <w:vAlign w:val="center"/>
          </w:tcPr>
          <w:p w14:paraId="6C1BA939" w14:textId="04BB7FF2" w:rsidR="007A4CFE" w:rsidRPr="008417C7" w:rsidRDefault="007A4CFE" w:rsidP="007A4CFE">
            <w:pPr>
              <w:spacing w:after="0"/>
              <w:jc w:val="center"/>
              <w:rPr>
                <w:lang w:val="de-DE"/>
              </w:rPr>
            </w:pPr>
            <w:r w:rsidRPr="008417C7">
              <w:rPr>
                <w:sz w:val="19"/>
                <w:lang w:val="de-DE"/>
              </w:rPr>
              <w:br/>
              <w:t>________________________</w:t>
            </w:r>
          </w:p>
        </w:tc>
      </w:tr>
      <w:tr w:rsidR="007A4CFE" w:rsidRPr="008417C7" w14:paraId="3315B4FF" w14:textId="77777777" w:rsidTr="00941B0D">
        <w:trPr>
          <w:cantSplit/>
        </w:trPr>
        <w:tc>
          <w:tcPr>
            <w:tcW w:w="6427" w:type="dxa"/>
            <w:gridSpan w:val="3"/>
            <w:tcMar>
              <w:top w:w="70" w:type="dxa"/>
              <w:left w:w="90" w:type="dxa"/>
              <w:bottom w:w="70" w:type="dxa"/>
              <w:right w:w="90" w:type="dxa"/>
            </w:tcMar>
            <w:vAlign w:val="center"/>
          </w:tcPr>
          <w:p w14:paraId="066F0CAD" w14:textId="77777777" w:rsidR="007A4CFE" w:rsidRPr="008417C7" w:rsidRDefault="007A4CFE" w:rsidP="007A4CFE">
            <w:pPr>
              <w:spacing w:after="0"/>
              <w:rPr>
                <w:lang w:val="de-DE"/>
              </w:rPr>
            </w:pPr>
            <w:r w:rsidRPr="008417C7">
              <w:rPr>
                <w:b/>
                <w:sz w:val="19"/>
                <w:lang w:val="de-DE"/>
              </w:rPr>
              <w:lastRenderedPageBreak/>
              <w:t>Jahreswert Lizenzen netto (12 Monate)</w:t>
            </w:r>
          </w:p>
        </w:tc>
        <w:tc>
          <w:tcPr>
            <w:tcW w:w="3757" w:type="dxa"/>
            <w:gridSpan w:val="3"/>
            <w:tcMar>
              <w:top w:w="70" w:type="dxa"/>
              <w:left w:w="90" w:type="dxa"/>
              <w:bottom w:w="70" w:type="dxa"/>
              <w:right w:w="90" w:type="dxa"/>
            </w:tcMar>
            <w:vAlign w:val="center"/>
          </w:tcPr>
          <w:p w14:paraId="6D460AB5" w14:textId="28282A80" w:rsidR="007A4CFE" w:rsidRPr="008417C7" w:rsidRDefault="007A4CFE" w:rsidP="007A4CFE">
            <w:pPr>
              <w:spacing w:after="0"/>
              <w:jc w:val="center"/>
              <w:rPr>
                <w:lang w:val="de-DE"/>
              </w:rPr>
            </w:pPr>
            <w:r w:rsidRPr="008417C7">
              <w:rPr>
                <w:sz w:val="19"/>
                <w:lang w:val="de-DE"/>
              </w:rPr>
              <w:br/>
              <w:t>________________________</w:t>
            </w:r>
          </w:p>
        </w:tc>
      </w:tr>
    </w:tbl>
    <w:p w14:paraId="5A9F449C" w14:textId="77777777" w:rsidR="00947437" w:rsidRPr="008417C7" w:rsidRDefault="00947437">
      <w:pPr>
        <w:pStyle w:val="HeadingGreen"/>
        <w:rPr>
          <w:color w:val="002060"/>
          <w:lang w:val="de-DE"/>
        </w:rPr>
      </w:pPr>
    </w:p>
    <w:p w14:paraId="5328505C" w14:textId="63B61061" w:rsidR="002B1BC1" w:rsidRPr="008417C7" w:rsidRDefault="001777F4">
      <w:pPr>
        <w:pStyle w:val="HeadingGreen"/>
        <w:rPr>
          <w:color w:val="002060"/>
          <w:lang w:val="de-DE"/>
        </w:rPr>
      </w:pPr>
      <w:r w:rsidRPr="008417C7">
        <w:rPr>
          <w:color w:val="002060"/>
          <w:lang w:val="de-DE"/>
        </w:rPr>
        <w:t>7</w:t>
      </w:r>
      <w:r w:rsidR="00800DB2" w:rsidRPr="008417C7">
        <w:rPr>
          <w:color w:val="002060"/>
          <w:lang w:val="de-DE"/>
        </w:rPr>
        <w:t>.2 Einmalige Hardwarepositionen</w:t>
      </w:r>
      <w:r w:rsidR="00905163" w:rsidRPr="008417C7">
        <w:rPr>
          <w:color w:val="002060"/>
          <w:lang w:val="de-DE"/>
        </w:rPr>
        <w:t xml:space="preserve"> (Los 2)</w:t>
      </w:r>
    </w:p>
    <w:tbl>
      <w:tblPr>
        <w:tblW w:w="0" w:type="auto"/>
        <w:tblBorders>
          <w:top w:val="single" w:sz="6" w:space="0" w:color="A7C4D8"/>
          <w:left w:val="single" w:sz="6" w:space="0" w:color="A7C4D8"/>
          <w:bottom w:val="single" w:sz="6" w:space="0" w:color="A7C4D8"/>
          <w:right w:val="single" w:sz="6" w:space="0" w:color="A7C4D8"/>
          <w:insideH w:val="single" w:sz="6" w:space="0" w:color="A7C4D8"/>
          <w:insideV w:val="single" w:sz="6" w:space="0" w:color="A7C4D8"/>
        </w:tblBorders>
        <w:tblLook w:val="04A0" w:firstRow="1" w:lastRow="0" w:firstColumn="1" w:lastColumn="0" w:noHBand="0" w:noVBand="1"/>
      </w:tblPr>
      <w:tblGrid>
        <w:gridCol w:w="862"/>
        <w:gridCol w:w="4495"/>
        <w:gridCol w:w="1090"/>
        <w:gridCol w:w="1090"/>
        <w:gridCol w:w="1175"/>
        <w:gridCol w:w="1472"/>
      </w:tblGrid>
      <w:tr w:rsidR="002B1BC1" w:rsidRPr="008417C7" w14:paraId="74FAE5CE" w14:textId="77777777">
        <w:trPr>
          <w:tblHeader/>
        </w:trPr>
        <w:tc>
          <w:tcPr>
            <w:tcW w:w="907" w:type="dxa"/>
            <w:shd w:val="clear" w:color="auto" w:fill="0F4C81"/>
            <w:tcMar>
              <w:top w:w="70" w:type="dxa"/>
              <w:left w:w="90" w:type="dxa"/>
              <w:bottom w:w="70" w:type="dxa"/>
              <w:right w:w="90" w:type="dxa"/>
            </w:tcMar>
            <w:vAlign w:val="center"/>
          </w:tcPr>
          <w:p w14:paraId="4C9FC89D" w14:textId="77777777" w:rsidR="002B1BC1" w:rsidRPr="008417C7" w:rsidRDefault="00800DB2">
            <w:pPr>
              <w:spacing w:after="0"/>
              <w:jc w:val="center"/>
              <w:rPr>
                <w:lang w:val="de-DE"/>
              </w:rPr>
            </w:pPr>
            <w:r w:rsidRPr="008417C7">
              <w:rPr>
                <w:b/>
                <w:color w:val="FFFFFF"/>
                <w:lang w:val="de-DE"/>
              </w:rPr>
              <w:t>Pos.</w:t>
            </w:r>
          </w:p>
        </w:tc>
        <w:tc>
          <w:tcPr>
            <w:tcW w:w="4819" w:type="dxa"/>
            <w:shd w:val="clear" w:color="auto" w:fill="0F4C81"/>
            <w:tcMar>
              <w:top w:w="70" w:type="dxa"/>
              <w:left w:w="90" w:type="dxa"/>
              <w:bottom w:w="70" w:type="dxa"/>
              <w:right w:w="90" w:type="dxa"/>
            </w:tcMar>
            <w:vAlign w:val="center"/>
          </w:tcPr>
          <w:p w14:paraId="28E01E28" w14:textId="77777777" w:rsidR="002B1BC1" w:rsidRPr="008417C7" w:rsidRDefault="00800DB2">
            <w:pPr>
              <w:spacing w:after="0"/>
              <w:jc w:val="center"/>
              <w:rPr>
                <w:lang w:val="de-DE"/>
              </w:rPr>
            </w:pPr>
            <w:r w:rsidRPr="008417C7">
              <w:rPr>
                <w:b/>
                <w:color w:val="FFFFFF"/>
                <w:lang w:val="de-DE"/>
              </w:rPr>
              <w:t>Leistungsbeschreibung</w:t>
            </w:r>
          </w:p>
        </w:tc>
        <w:tc>
          <w:tcPr>
            <w:tcW w:w="1134" w:type="dxa"/>
            <w:shd w:val="clear" w:color="auto" w:fill="0F4C81"/>
            <w:tcMar>
              <w:top w:w="70" w:type="dxa"/>
              <w:left w:w="90" w:type="dxa"/>
              <w:bottom w:w="70" w:type="dxa"/>
              <w:right w:w="90" w:type="dxa"/>
            </w:tcMar>
            <w:vAlign w:val="center"/>
          </w:tcPr>
          <w:p w14:paraId="38F1A652" w14:textId="77777777" w:rsidR="002B1BC1" w:rsidRPr="008417C7" w:rsidRDefault="00800DB2">
            <w:pPr>
              <w:spacing w:after="0"/>
              <w:jc w:val="center"/>
              <w:rPr>
                <w:lang w:val="de-DE"/>
              </w:rPr>
            </w:pPr>
            <w:r w:rsidRPr="008417C7">
              <w:rPr>
                <w:b/>
                <w:color w:val="FFFFFF"/>
                <w:lang w:val="de-DE"/>
              </w:rPr>
              <w:t>Menge</w:t>
            </w:r>
          </w:p>
        </w:tc>
        <w:tc>
          <w:tcPr>
            <w:tcW w:w="1134" w:type="dxa"/>
            <w:shd w:val="clear" w:color="auto" w:fill="0F4C81"/>
            <w:tcMar>
              <w:top w:w="70" w:type="dxa"/>
              <w:left w:w="90" w:type="dxa"/>
              <w:bottom w:w="70" w:type="dxa"/>
              <w:right w:w="90" w:type="dxa"/>
            </w:tcMar>
            <w:vAlign w:val="center"/>
          </w:tcPr>
          <w:p w14:paraId="29865DB3" w14:textId="77777777" w:rsidR="002B1BC1" w:rsidRPr="008417C7" w:rsidRDefault="00800DB2">
            <w:pPr>
              <w:spacing w:after="0"/>
              <w:jc w:val="center"/>
              <w:rPr>
                <w:lang w:val="de-DE"/>
              </w:rPr>
            </w:pPr>
            <w:r w:rsidRPr="008417C7">
              <w:rPr>
                <w:b/>
                <w:color w:val="FFFFFF"/>
                <w:lang w:val="de-DE"/>
              </w:rPr>
              <w:t>Einheit</w:t>
            </w:r>
          </w:p>
        </w:tc>
        <w:tc>
          <w:tcPr>
            <w:tcW w:w="1247" w:type="dxa"/>
            <w:shd w:val="clear" w:color="auto" w:fill="0F4C81"/>
            <w:tcMar>
              <w:top w:w="70" w:type="dxa"/>
              <w:left w:w="90" w:type="dxa"/>
              <w:bottom w:w="70" w:type="dxa"/>
              <w:right w:w="90" w:type="dxa"/>
            </w:tcMar>
            <w:vAlign w:val="center"/>
          </w:tcPr>
          <w:p w14:paraId="22C56190" w14:textId="77777777" w:rsidR="002B1BC1" w:rsidRPr="008417C7" w:rsidRDefault="00800DB2">
            <w:pPr>
              <w:spacing w:after="0"/>
              <w:jc w:val="center"/>
              <w:rPr>
                <w:lang w:val="de-DE"/>
              </w:rPr>
            </w:pPr>
            <w:r w:rsidRPr="008417C7">
              <w:rPr>
                <w:b/>
                <w:color w:val="FFFFFF"/>
                <w:lang w:val="de-DE"/>
              </w:rPr>
              <w:t>EP netto</w:t>
            </w:r>
          </w:p>
        </w:tc>
        <w:tc>
          <w:tcPr>
            <w:tcW w:w="1247" w:type="dxa"/>
            <w:shd w:val="clear" w:color="auto" w:fill="0F4C81"/>
            <w:tcMar>
              <w:top w:w="70" w:type="dxa"/>
              <w:left w:w="90" w:type="dxa"/>
              <w:bottom w:w="70" w:type="dxa"/>
              <w:right w:w="90" w:type="dxa"/>
            </w:tcMar>
            <w:vAlign w:val="center"/>
          </w:tcPr>
          <w:p w14:paraId="093C9A5F" w14:textId="77777777" w:rsidR="002B1BC1" w:rsidRPr="008417C7" w:rsidRDefault="00800DB2">
            <w:pPr>
              <w:spacing w:after="0"/>
              <w:jc w:val="center"/>
              <w:rPr>
                <w:lang w:val="de-DE"/>
              </w:rPr>
            </w:pPr>
            <w:r w:rsidRPr="008417C7">
              <w:rPr>
                <w:b/>
                <w:color w:val="FFFFFF"/>
                <w:lang w:val="de-DE"/>
              </w:rPr>
              <w:t>GP / Monat</w:t>
            </w:r>
          </w:p>
        </w:tc>
      </w:tr>
      <w:tr w:rsidR="002B1BC1" w:rsidRPr="008417C7" w14:paraId="1E478026" w14:textId="77777777">
        <w:trPr>
          <w:cantSplit/>
        </w:trPr>
        <w:tc>
          <w:tcPr>
            <w:tcW w:w="907" w:type="dxa"/>
            <w:shd w:val="clear" w:color="auto" w:fill="EAF3F8"/>
            <w:tcMar>
              <w:top w:w="70" w:type="dxa"/>
              <w:left w:w="90" w:type="dxa"/>
              <w:bottom w:w="70" w:type="dxa"/>
              <w:right w:w="90" w:type="dxa"/>
            </w:tcMar>
            <w:vAlign w:val="center"/>
          </w:tcPr>
          <w:p w14:paraId="584F11FC" w14:textId="77777777" w:rsidR="002B1BC1" w:rsidRPr="008417C7" w:rsidRDefault="00800DB2">
            <w:pPr>
              <w:spacing w:after="0"/>
              <w:jc w:val="center"/>
              <w:rPr>
                <w:lang w:val="de-DE"/>
              </w:rPr>
            </w:pPr>
            <w:r w:rsidRPr="008417C7">
              <w:rPr>
                <w:sz w:val="18"/>
                <w:lang w:val="de-DE"/>
              </w:rPr>
              <w:t>2.01</w:t>
            </w:r>
          </w:p>
        </w:tc>
        <w:tc>
          <w:tcPr>
            <w:tcW w:w="4819" w:type="dxa"/>
            <w:tcMar>
              <w:top w:w="70" w:type="dxa"/>
              <w:left w:w="90" w:type="dxa"/>
              <w:bottom w:w="70" w:type="dxa"/>
              <w:right w:w="90" w:type="dxa"/>
            </w:tcMar>
            <w:vAlign w:val="center"/>
          </w:tcPr>
          <w:p w14:paraId="6C71DE04" w14:textId="77777777" w:rsidR="002B1BC1" w:rsidRPr="008417C7" w:rsidRDefault="00800DB2">
            <w:pPr>
              <w:spacing w:after="0"/>
              <w:rPr>
                <w:lang w:val="de-DE"/>
              </w:rPr>
            </w:pPr>
            <w:r w:rsidRPr="008417C7">
              <w:rPr>
                <w:sz w:val="18"/>
                <w:lang w:val="de-DE"/>
              </w:rPr>
              <w:t>IP-Tischtelefon, Xelion-zertifiziert, Klasse Snom D835 oder Gigaset 835 bzw. gleichwertiges zertifiziertes Nachfolgemodell</w:t>
            </w:r>
          </w:p>
        </w:tc>
        <w:tc>
          <w:tcPr>
            <w:tcW w:w="1134" w:type="dxa"/>
            <w:tcMar>
              <w:top w:w="70" w:type="dxa"/>
              <w:left w:w="90" w:type="dxa"/>
              <w:bottom w:w="70" w:type="dxa"/>
              <w:right w:w="90" w:type="dxa"/>
            </w:tcMar>
            <w:vAlign w:val="center"/>
          </w:tcPr>
          <w:p w14:paraId="675F27C0" w14:textId="1A24E271" w:rsidR="002B1BC1" w:rsidRPr="008417C7" w:rsidRDefault="007A4CFE">
            <w:pPr>
              <w:spacing w:after="0"/>
              <w:jc w:val="center"/>
              <w:rPr>
                <w:lang w:val="de-DE"/>
              </w:rPr>
            </w:pPr>
            <w:r w:rsidRPr="008417C7">
              <w:rPr>
                <w:sz w:val="18"/>
                <w:lang w:val="de-DE"/>
              </w:rPr>
              <w:t>400</w:t>
            </w:r>
          </w:p>
        </w:tc>
        <w:tc>
          <w:tcPr>
            <w:tcW w:w="1134" w:type="dxa"/>
            <w:tcMar>
              <w:top w:w="70" w:type="dxa"/>
              <w:left w:w="90" w:type="dxa"/>
              <w:bottom w:w="70" w:type="dxa"/>
              <w:right w:w="90" w:type="dxa"/>
            </w:tcMar>
            <w:vAlign w:val="center"/>
          </w:tcPr>
          <w:p w14:paraId="4884EAF5" w14:textId="77777777" w:rsidR="002B1BC1" w:rsidRPr="008417C7" w:rsidRDefault="00800DB2">
            <w:pPr>
              <w:spacing w:after="0"/>
              <w:jc w:val="center"/>
              <w:rPr>
                <w:lang w:val="de-DE"/>
              </w:rPr>
            </w:pPr>
            <w:r w:rsidRPr="008417C7">
              <w:rPr>
                <w:sz w:val="18"/>
                <w:lang w:val="de-DE"/>
              </w:rPr>
              <w:t>Stück</w:t>
            </w:r>
          </w:p>
        </w:tc>
        <w:tc>
          <w:tcPr>
            <w:tcW w:w="1247" w:type="dxa"/>
            <w:tcMar>
              <w:top w:w="70" w:type="dxa"/>
              <w:left w:w="90" w:type="dxa"/>
              <w:bottom w:w="70" w:type="dxa"/>
              <w:right w:w="90" w:type="dxa"/>
            </w:tcMar>
            <w:vAlign w:val="center"/>
          </w:tcPr>
          <w:p w14:paraId="2E369CA9" w14:textId="77777777" w:rsidR="002B1BC1" w:rsidRPr="008417C7" w:rsidRDefault="002B1BC1">
            <w:pPr>
              <w:spacing w:after="0"/>
              <w:jc w:val="center"/>
              <w:rPr>
                <w:lang w:val="de-DE"/>
              </w:rPr>
            </w:pPr>
          </w:p>
        </w:tc>
        <w:tc>
          <w:tcPr>
            <w:tcW w:w="1247" w:type="dxa"/>
            <w:tcMar>
              <w:top w:w="70" w:type="dxa"/>
              <w:left w:w="90" w:type="dxa"/>
              <w:bottom w:w="70" w:type="dxa"/>
              <w:right w:w="90" w:type="dxa"/>
            </w:tcMar>
            <w:vAlign w:val="center"/>
          </w:tcPr>
          <w:p w14:paraId="0024C934" w14:textId="77777777" w:rsidR="002B1BC1" w:rsidRPr="008417C7" w:rsidRDefault="002B1BC1">
            <w:pPr>
              <w:spacing w:after="0"/>
              <w:jc w:val="center"/>
              <w:rPr>
                <w:lang w:val="de-DE"/>
              </w:rPr>
            </w:pPr>
          </w:p>
        </w:tc>
      </w:tr>
      <w:tr w:rsidR="002B1BC1" w:rsidRPr="008417C7" w14:paraId="55681875" w14:textId="77777777">
        <w:trPr>
          <w:cantSplit/>
        </w:trPr>
        <w:tc>
          <w:tcPr>
            <w:tcW w:w="907" w:type="dxa"/>
            <w:shd w:val="clear" w:color="auto" w:fill="EAF3F8"/>
            <w:tcMar>
              <w:top w:w="70" w:type="dxa"/>
              <w:left w:w="90" w:type="dxa"/>
              <w:bottom w:w="70" w:type="dxa"/>
              <w:right w:w="90" w:type="dxa"/>
            </w:tcMar>
            <w:vAlign w:val="center"/>
          </w:tcPr>
          <w:p w14:paraId="380BE462" w14:textId="77777777" w:rsidR="002B1BC1" w:rsidRPr="008417C7" w:rsidRDefault="00800DB2">
            <w:pPr>
              <w:spacing w:after="0"/>
              <w:jc w:val="center"/>
              <w:rPr>
                <w:lang w:val="de-DE"/>
              </w:rPr>
            </w:pPr>
            <w:r w:rsidRPr="008417C7">
              <w:rPr>
                <w:sz w:val="18"/>
                <w:lang w:val="de-DE"/>
              </w:rPr>
              <w:t>2.02</w:t>
            </w:r>
          </w:p>
        </w:tc>
        <w:tc>
          <w:tcPr>
            <w:tcW w:w="4819" w:type="dxa"/>
            <w:tcMar>
              <w:top w:w="70" w:type="dxa"/>
              <w:left w:w="90" w:type="dxa"/>
              <w:bottom w:w="70" w:type="dxa"/>
              <w:right w:w="90" w:type="dxa"/>
            </w:tcMar>
            <w:vAlign w:val="center"/>
          </w:tcPr>
          <w:p w14:paraId="3B455CC4" w14:textId="77777777" w:rsidR="002B1BC1" w:rsidRPr="008417C7" w:rsidRDefault="00800DB2">
            <w:pPr>
              <w:spacing w:after="0"/>
              <w:rPr>
                <w:lang w:val="de-DE"/>
              </w:rPr>
            </w:pPr>
            <w:r w:rsidRPr="008417C7">
              <w:rPr>
                <w:sz w:val="18"/>
                <w:lang w:val="de-DE"/>
              </w:rPr>
              <w:t>IP-Analog-Gateway 4 Port, SIP-fähig, betriebsbereit eingebunden</w:t>
            </w:r>
          </w:p>
        </w:tc>
        <w:tc>
          <w:tcPr>
            <w:tcW w:w="1134" w:type="dxa"/>
            <w:tcMar>
              <w:top w:w="70" w:type="dxa"/>
              <w:left w:w="90" w:type="dxa"/>
              <w:bottom w:w="70" w:type="dxa"/>
              <w:right w:w="90" w:type="dxa"/>
            </w:tcMar>
            <w:vAlign w:val="center"/>
          </w:tcPr>
          <w:p w14:paraId="6F04AAE2" w14:textId="693C2B43" w:rsidR="002B1BC1" w:rsidRPr="008417C7" w:rsidRDefault="007A4CFE">
            <w:pPr>
              <w:spacing w:after="0"/>
              <w:jc w:val="center"/>
              <w:rPr>
                <w:lang w:val="de-DE"/>
              </w:rPr>
            </w:pPr>
            <w:r w:rsidRPr="008417C7">
              <w:rPr>
                <w:sz w:val="18"/>
                <w:lang w:val="de-DE"/>
              </w:rPr>
              <w:t>20</w:t>
            </w:r>
          </w:p>
        </w:tc>
        <w:tc>
          <w:tcPr>
            <w:tcW w:w="1134" w:type="dxa"/>
            <w:tcMar>
              <w:top w:w="70" w:type="dxa"/>
              <w:left w:w="90" w:type="dxa"/>
              <w:bottom w:w="70" w:type="dxa"/>
              <w:right w:w="90" w:type="dxa"/>
            </w:tcMar>
            <w:vAlign w:val="center"/>
          </w:tcPr>
          <w:p w14:paraId="211C9E95" w14:textId="77777777" w:rsidR="002B1BC1" w:rsidRPr="008417C7" w:rsidRDefault="00800DB2">
            <w:pPr>
              <w:spacing w:after="0"/>
              <w:jc w:val="center"/>
              <w:rPr>
                <w:lang w:val="de-DE"/>
              </w:rPr>
            </w:pPr>
            <w:r w:rsidRPr="008417C7">
              <w:rPr>
                <w:sz w:val="18"/>
                <w:lang w:val="de-DE"/>
              </w:rPr>
              <w:t>Stück</w:t>
            </w:r>
          </w:p>
        </w:tc>
        <w:tc>
          <w:tcPr>
            <w:tcW w:w="1247" w:type="dxa"/>
            <w:tcMar>
              <w:top w:w="70" w:type="dxa"/>
              <w:left w:w="90" w:type="dxa"/>
              <w:bottom w:w="70" w:type="dxa"/>
              <w:right w:w="90" w:type="dxa"/>
            </w:tcMar>
            <w:vAlign w:val="center"/>
          </w:tcPr>
          <w:p w14:paraId="61FC84FB" w14:textId="77777777" w:rsidR="002B1BC1" w:rsidRPr="008417C7" w:rsidRDefault="002B1BC1">
            <w:pPr>
              <w:spacing w:after="0"/>
              <w:jc w:val="center"/>
              <w:rPr>
                <w:lang w:val="de-DE"/>
              </w:rPr>
            </w:pPr>
          </w:p>
        </w:tc>
        <w:tc>
          <w:tcPr>
            <w:tcW w:w="1247" w:type="dxa"/>
            <w:tcMar>
              <w:top w:w="70" w:type="dxa"/>
              <w:left w:w="90" w:type="dxa"/>
              <w:bottom w:w="70" w:type="dxa"/>
              <w:right w:w="90" w:type="dxa"/>
            </w:tcMar>
            <w:vAlign w:val="center"/>
          </w:tcPr>
          <w:p w14:paraId="2F867CA2" w14:textId="77777777" w:rsidR="002B1BC1" w:rsidRPr="008417C7" w:rsidRDefault="002B1BC1">
            <w:pPr>
              <w:spacing w:after="0"/>
              <w:jc w:val="center"/>
              <w:rPr>
                <w:lang w:val="de-DE"/>
              </w:rPr>
            </w:pPr>
          </w:p>
        </w:tc>
      </w:tr>
      <w:tr w:rsidR="002B1BC1" w:rsidRPr="008417C7" w14:paraId="083E15B1" w14:textId="77777777">
        <w:trPr>
          <w:cantSplit/>
        </w:trPr>
        <w:tc>
          <w:tcPr>
            <w:tcW w:w="907" w:type="dxa"/>
            <w:shd w:val="clear" w:color="auto" w:fill="EAF3F8"/>
            <w:tcMar>
              <w:top w:w="70" w:type="dxa"/>
              <w:left w:w="90" w:type="dxa"/>
              <w:bottom w:w="70" w:type="dxa"/>
              <w:right w:w="90" w:type="dxa"/>
            </w:tcMar>
            <w:vAlign w:val="center"/>
          </w:tcPr>
          <w:p w14:paraId="157F36E5" w14:textId="77777777" w:rsidR="002B1BC1" w:rsidRPr="008417C7" w:rsidRDefault="00800DB2">
            <w:pPr>
              <w:spacing w:after="0"/>
              <w:jc w:val="center"/>
              <w:rPr>
                <w:lang w:val="de-DE"/>
              </w:rPr>
            </w:pPr>
            <w:r w:rsidRPr="008417C7">
              <w:rPr>
                <w:sz w:val="18"/>
                <w:lang w:val="de-DE"/>
              </w:rPr>
              <w:t>2.03</w:t>
            </w:r>
          </w:p>
        </w:tc>
        <w:tc>
          <w:tcPr>
            <w:tcW w:w="4819" w:type="dxa"/>
            <w:tcMar>
              <w:top w:w="70" w:type="dxa"/>
              <w:left w:w="90" w:type="dxa"/>
              <w:bottom w:w="70" w:type="dxa"/>
              <w:right w:w="90" w:type="dxa"/>
            </w:tcMar>
            <w:vAlign w:val="center"/>
          </w:tcPr>
          <w:p w14:paraId="4C69A25E" w14:textId="77777777" w:rsidR="002B1BC1" w:rsidRPr="008417C7" w:rsidRDefault="00800DB2">
            <w:pPr>
              <w:spacing w:after="0"/>
              <w:rPr>
                <w:lang w:val="de-DE"/>
              </w:rPr>
            </w:pPr>
            <w:r w:rsidRPr="008417C7">
              <w:rPr>
                <w:sz w:val="18"/>
                <w:lang w:val="de-DE"/>
              </w:rPr>
              <w:t>IP-Analog-Gateway 8 Port, SIP-fähig, betriebsbereit eingebunden</w:t>
            </w:r>
          </w:p>
        </w:tc>
        <w:tc>
          <w:tcPr>
            <w:tcW w:w="1134" w:type="dxa"/>
            <w:tcMar>
              <w:top w:w="70" w:type="dxa"/>
              <w:left w:w="90" w:type="dxa"/>
              <w:bottom w:w="70" w:type="dxa"/>
              <w:right w:w="90" w:type="dxa"/>
            </w:tcMar>
            <w:vAlign w:val="center"/>
          </w:tcPr>
          <w:p w14:paraId="0B86CC50" w14:textId="58A77766" w:rsidR="002B1BC1" w:rsidRPr="008417C7" w:rsidRDefault="007A4CFE">
            <w:pPr>
              <w:spacing w:after="0"/>
              <w:jc w:val="center"/>
              <w:rPr>
                <w:lang w:val="de-DE"/>
              </w:rPr>
            </w:pPr>
            <w:r w:rsidRPr="008417C7">
              <w:rPr>
                <w:sz w:val="18"/>
                <w:lang w:val="de-DE"/>
              </w:rPr>
              <w:t>30</w:t>
            </w:r>
          </w:p>
        </w:tc>
        <w:tc>
          <w:tcPr>
            <w:tcW w:w="1134" w:type="dxa"/>
            <w:tcMar>
              <w:top w:w="70" w:type="dxa"/>
              <w:left w:w="90" w:type="dxa"/>
              <w:bottom w:w="70" w:type="dxa"/>
              <w:right w:w="90" w:type="dxa"/>
            </w:tcMar>
            <w:vAlign w:val="center"/>
          </w:tcPr>
          <w:p w14:paraId="4D58DC93" w14:textId="77777777" w:rsidR="002B1BC1" w:rsidRPr="008417C7" w:rsidRDefault="00800DB2">
            <w:pPr>
              <w:spacing w:after="0"/>
              <w:jc w:val="center"/>
              <w:rPr>
                <w:lang w:val="de-DE"/>
              </w:rPr>
            </w:pPr>
            <w:r w:rsidRPr="008417C7">
              <w:rPr>
                <w:sz w:val="18"/>
                <w:lang w:val="de-DE"/>
              </w:rPr>
              <w:t>Stück</w:t>
            </w:r>
          </w:p>
        </w:tc>
        <w:tc>
          <w:tcPr>
            <w:tcW w:w="1247" w:type="dxa"/>
            <w:tcMar>
              <w:top w:w="70" w:type="dxa"/>
              <w:left w:w="90" w:type="dxa"/>
              <w:bottom w:w="70" w:type="dxa"/>
              <w:right w:w="90" w:type="dxa"/>
            </w:tcMar>
            <w:vAlign w:val="center"/>
          </w:tcPr>
          <w:p w14:paraId="6512C021" w14:textId="77777777" w:rsidR="002B1BC1" w:rsidRPr="008417C7" w:rsidRDefault="002B1BC1">
            <w:pPr>
              <w:spacing w:after="0"/>
              <w:jc w:val="center"/>
              <w:rPr>
                <w:lang w:val="de-DE"/>
              </w:rPr>
            </w:pPr>
          </w:p>
        </w:tc>
        <w:tc>
          <w:tcPr>
            <w:tcW w:w="1247" w:type="dxa"/>
            <w:tcMar>
              <w:top w:w="70" w:type="dxa"/>
              <w:left w:w="90" w:type="dxa"/>
              <w:bottom w:w="70" w:type="dxa"/>
              <w:right w:w="90" w:type="dxa"/>
            </w:tcMar>
            <w:vAlign w:val="center"/>
          </w:tcPr>
          <w:p w14:paraId="1B618BD4" w14:textId="77777777" w:rsidR="002B1BC1" w:rsidRPr="008417C7" w:rsidRDefault="002B1BC1">
            <w:pPr>
              <w:spacing w:after="0"/>
              <w:jc w:val="center"/>
              <w:rPr>
                <w:lang w:val="de-DE"/>
              </w:rPr>
            </w:pPr>
          </w:p>
        </w:tc>
      </w:tr>
      <w:tr w:rsidR="002B1BC1" w:rsidRPr="008417C7" w14:paraId="199F6889" w14:textId="77777777" w:rsidTr="00905163">
        <w:trPr>
          <w:cantSplit/>
        </w:trPr>
        <w:tc>
          <w:tcPr>
            <w:tcW w:w="907" w:type="dxa"/>
            <w:tcBorders>
              <w:bottom w:val="single" w:sz="6" w:space="0" w:color="A7C4D8"/>
            </w:tcBorders>
            <w:shd w:val="clear" w:color="auto" w:fill="EAF3F8"/>
            <w:tcMar>
              <w:top w:w="70" w:type="dxa"/>
              <w:left w:w="90" w:type="dxa"/>
              <w:bottom w:w="70" w:type="dxa"/>
              <w:right w:w="90" w:type="dxa"/>
            </w:tcMar>
            <w:vAlign w:val="center"/>
          </w:tcPr>
          <w:p w14:paraId="50D2DA54" w14:textId="77777777" w:rsidR="002B1BC1" w:rsidRPr="008417C7" w:rsidRDefault="00800DB2">
            <w:pPr>
              <w:spacing w:after="0"/>
              <w:jc w:val="center"/>
              <w:rPr>
                <w:lang w:val="de-DE"/>
              </w:rPr>
            </w:pPr>
            <w:r w:rsidRPr="008417C7">
              <w:rPr>
                <w:sz w:val="18"/>
                <w:lang w:val="de-DE"/>
              </w:rPr>
              <w:t>2.04</w:t>
            </w:r>
          </w:p>
        </w:tc>
        <w:tc>
          <w:tcPr>
            <w:tcW w:w="4819" w:type="dxa"/>
            <w:tcBorders>
              <w:bottom w:val="single" w:sz="6" w:space="0" w:color="A7C4D8"/>
            </w:tcBorders>
            <w:tcMar>
              <w:top w:w="70" w:type="dxa"/>
              <w:left w:w="90" w:type="dxa"/>
              <w:bottom w:w="70" w:type="dxa"/>
              <w:right w:w="90" w:type="dxa"/>
            </w:tcMar>
            <w:vAlign w:val="center"/>
          </w:tcPr>
          <w:p w14:paraId="440E96BE" w14:textId="77777777" w:rsidR="002B1BC1" w:rsidRPr="008417C7" w:rsidRDefault="00800DB2">
            <w:pPr>
              <w:spacing w:after="0"/>
              <w:rPr>
                <w:lang w:val="de-DE"/>
              </w:rPr>
            </w:pPr>
            <w:r w:rsidRPr="008417C7">
              <w:rPr>
                <w:sz w:val="18"/>
                <w:lang w:val="de-DE"/>
              </w:rPr>
              <w:t>Optionaler Einzelpreis weiteres IP-Telefon über die Grundmenge hinaus</w:t>
            </w:r>
          </w:p>
        </w:tc>
        <w:tc>
          <w:tcPr>
            <w:tcW w:w="1134" w:type="dxa"/>
            <w:tcBorders>
              <w:bottom w:val="single" w:sz="6" w:space="0" w:color="A7C4D8"/>
            </w:tcBorders>
            <w:tcMar>
              <w:top w:w="70" w:type="dxa"/>
              <w:left w:w="90" w:type="dxa"/>
              <w:bottom w:w="70" w:type="dxa"/>
              <w:right w:w="90" w:type="dxa"/>
            </w:tcMar>
            <w:vAlign w:val="center"/>
          </w:tcPr>
          <w:p w14:paraId="7EB9C2C6" w14:textId="77777777" w:rsidR="002B1BC1" w:rsidRPr="008417C7" w:rsidRDefault="00800DB2">
            <w:pPr>
              <w:spacing w:after="0"/>
              <w:jc w:val="center"/>
              <w:rPr>
                <w:lang w:val="de-DE"/>
              </w:rPr>
            </w:pPr>
            <w:r w:rsidRPr="008417C7">
              <w:rPr>
                <w:sz w:val="18"/>
                <w:lang w:val="de-DE"/>
              </w:rPr>
              <w:t>1</w:t>
            </w:r>
          </w:p>
        </w:tc>
        <w:tc>
          <w:tcPr>
            <w:tcW w:w="1134" w:type="dxa"/>
            <w:tcBorders>
              <w:bottom w:val="single" w:sz="6" w:space="0" w:color="A7C4D8"/>
            </w:tcBorders>
            <w:tcMar>
              <w:top w:w="70" w:type="dxa"/>
              <w:left w:w="90" w:type="dxa"/>
              <w:bottom w:w="70" w:type="dxa"/>
              <w:right w:w="90" w:type="dxa"/>
            </w:tcMar>
            <w:vAlign w:val="center"/>
          </w:tcPr>
          <w:p w14:paraId="37721845" w14:textId="77777777" w:rsidR="002B1BC1" w:rsidRPr="008417C7" w:rsidRDefault="00800DB2">
            <w:pPr>
              <w:spacing w:after="0"/>
              <w:jc w:val="center"/>
              <w:rPr>
                <w:lang w:val="de-DE"/>
              </w:rPr>
            </w:pPr>
            <w:r w:rsidRPr="008417C7">
              <w:rPr>
                <w:sz w:val="18"/>
                <w:lang w:val="de-DE"/>
              </w:rPr>
              <w:t>Stück</w:t>
            </w:r>
          </w:p>
        </w:tc>
        <w:tc>
          <w:tcPr>
            <w:tcW w:w="1247" w:type="dxa"/>
            <w:tcBorders>
              <w:bottom w:val="single" w:sz="6" w:space="0" w:color="A7C4D8"/>
            </w:tcBorders>
            <w:tcMar>
              <w:top w:w="70" w:type="dxa"/>
              <w:left w:w="90" w:type="dxa"/>
              <w:bottom w:w="70" w:type="dxa"/>
              <w:right w:w="90" w:type="dxa"/>
            </w:tcMar>
            <w:vAlign w:val="center"/>
          </w:tcPr>
          <w:p w14:paraId="2F19F01A" w14:textId="77777777" w:rsidR="002B1BC1" w:rsidRPr="008417C7" w:rsidRDefault="002B1BC1">
            <w:pPr>
              <w:spacing w:after="0"/>
              <w:jc w:val="center"/>
              <w:rPr>
                <w:lang w:val="de-DE"/>
              </w:rPr>
            </w:pPr>
          </w:p>
        </w:tc>
        <w:tc>
          <w:tcPr>
            <w:tcW w:w="1247" w:type="dxa"/>
            <w:tcBorders>
              <w:bottom w:val="single" w:sz="6" w:space="0" w:color="A7C4D8"/>
            </w:tcBorders>
            <w:tcMar>
              <w:top w:w="70" w:type="dxa"/>
              <w:left w:w="90" w:type="dxa"/>
              <w:bottom w:w="70" w:type="dxa"/>
              <w:right w:w="90" w:type="dxa"/>
            </w:tcMar>
            <w:vAlign w:val="center"/>
          </w:tcPr>
          <w:p w14:paraId="111CD18A" w14:textId="77777777" w:rsidR="002B1BC1" w:rsidRPr="008417C7" w:rsidRDefault="00800DB2">
            <w:pPr>
              <w:spacing w:after="0"/>
              <w:jc w:val="center"/>
              <w:rPr>
                <w:lang w:val="de-DE"/>
              </w:rPr>
            </w:pPr>
            <w:r w:rsidRPr="008417C7">
              <w:rPr>
                <w:sz w:val="18"/>
                <w:lang w:val="de-DE"/>
              </w:rPr>
              <w:t>nicht wertungsrelevant</w:t>
            </w:r>
          </w:p>
        </w:tc>
      </w:tr>
      <w:tr w:rsidR="002B1BC1" w:rsidRPr="008417C7" w14:paraId="5B6C0ACE" w14:textId="77777777" w:rsidTr="00905163">
        <w:trPr>
          <w:tblHeader/>
        </w:trPr>
        <w:tc>
          <w:tcPr>
            <w:tcW w:w="5386" w:type="dxa"/>
            <w:gridSpan w:val="3"/>
            <w:shd w:val="clear" w:color="auto" w:fill="DBE5F1" w:themeFill="accent1" w:themeFillTint="33"/>
            <w:tcMar>
              <w:top w:w="70" w:type="dxa"/>
              <w:left w:w="90" w:type="dxa"/>
              <w:bottom w:w="70" w:type="dxa"/>
              <w:right w:w="90" w:type="dxa"/>
            </w:tcMar>
            <w:vAlign w:val="center"/>
          </w:tcPr>
          <w:p w14:paraId="137A1B9A" w14:textId="7D874A59" w:rsidR="002B1BC1" w:rsidRPr="008417C7" w:rsidRDefault="00905163">
            <w:pPr>
              <w:spacing w:after="0"/>
              <w:rPr>
                <w:b/>
                <w:sz w:val="19"/>
                <w:lang w:val="de-DE"/>
              </w:rPr>
            </w:pPr>
            <w:r w:rsidRPr="008417C7">
              <w:rPr>
                <w:b/>
                <w:sz w:val="19"/>
                <w:lang w:val="de-DE"/>
              </w:rPr>
              <w:t>Wertungssumme</w:t>
            </w:r>
            <w:r w:rsidR="00800DB2" w:rsidRPr="008417C7">
              <w:rPr>
                <w:b/>
                <w:sz w:val="19"/>
                <w:lang w:val="de-DE"/>
              </w:rPr>
              <w:t xml:space="preserve"> </w:t>
            </w:r>
            <w:r w:rsidRPr="008417C7">
              <w:rPr>
                <w:b/>
                <w:sz w:val="19"/>
                <w:lang w:val="de-DE"/>
              </w:rPr>
              <w:t xml:space="preserve">Los 2 </w:t>
            </w:r>
            <w:r w:rsidR="00800DB2" w:rsidRPr="008417C7">
              <w:rPr>
                <w:b/>
                <w:sz w:val="19"/>
                <w:lang w:val="de-DE"/>
              </w:rPr>
              <w:t>Hardware netto</w:t>
            </w:r>
          </w:p>
        </w:tc>
        <w:tc>
          <w:tcPr>
            <w:tcW w:w="2835" w:type="dxa"/>
            <w:gridSpan w:val="3"/>
            <w:shd w:val="clear" w:color="auto" w:fill="DBE5F1" w:themeFill="accent1" w:themeFillTint="33"/>
            <w:tcMar>
              <w:top w:w="70" w:type="dxa"/>
              <w:left w:w="90" w:type="dxa"/>
              <w:bottom w:w="70" w:type="dxa"/>
              <w:right w:w="90" w:type="dxa"/>
            </w:tcMar>
            <w:vAlign w:val="center"/>
          </w:tcPr>
          <w:p w14:paraId="4E818F87" w14:textId="55785757" w:rsidR="002B1BC1" w:rsidRPr="008417C7" w:rsidRDefault="00FD6846" w:rsidP="00905163">
            <w:pPr>
              <w:spacing w:after="0"/>
              <w:rPr>
                <w:b/>
                <w:sz w:val="19"/>
                <w:lang w:val="de-DE"/>
              </w:rPr>
            </w:pPr>
            <w:r w:rsidRPr="008417C7">
              <w:rPr>
                <w:b/>
                <w:sz w:val="19"/>
                <w:lang w:val="de-DE"/>
              </w:rPr>
              <w:br/>
              <w:t>________________________</w:t>
            </w:r>
          </w:p>
        </w:tc>
      </w:tr>
    </w:tbl>
    <w:p w14:paraId="3D991E00" w14:textId="77777777" w:rsidR="00FD6846" w:rsidRPr="008417C7" w:rsidRDefault="00FD6846">
      <w:pPr>
        <w:pStyle w:val="HeadingGreen"/>
        <w:rPr>
          <w:color w:val="002060"/>
          <w:lang w:val="de-DE"/>
        </w:rPr>
      </w:pPr>
    </w:p>
    <w:p w14:paraId="77D0B90D" w14:textId="216C1668" w:rsidR="002B1BC1" w:rsidRPr="008417C7" w:rsidRDefault="001777F4">
      <w:pPr>
        <w:pStyle w:val="HeadingGreen"/>
        <w:rPr>
          <w:color w:val="002060"/>
          <w:lang w:val="de-DE"/>
        </w:rPr>
      </w:pPr>
      <w:r w:rsidRPr="008417C7">
        <w:rPr>
          <w:color w:val="002060"/>
          <w:lang w:val="de-DE"/>
        </w:rPr>
        <w:t>7</w:t>
      </w:r>
      <w:r w:rsidR="00800DB2" w:rsidRPr="008417C7">
        <w:rPr>
          <w:color w:val="002060"/>
          <w:lang w:val="de-DE"/>
        </w:rPr>
        <w:t>.3 Einmalige Dienstleistungspositionen</w:t>
      </w:r>
      <w:r w:rsidR="00905163" w:rsidRPr="008417C7">
        <w:rPr>
          <w:color w:val="002060"/>
          <w:lang w:val="de-DE"/>
        </w:rPr>
        <w:t xml:space="preserve"> (Los 1)</w:t>
      </w:r>
    </w:p>
    <w:tbl>
      <w:tblPr>
        <w:tblW w:w="0" w:type="auto"/>
        <w:tblBorders>
          <w:top w:val="single" w:sz="6" w:space="0" w:color="A7C4D8"/>
          <w:left w:val="single" w:sz="6" w:space="0" w:color="A7C4D8"/>
          <w:bottom w:val="single" w:sz="6" w:space="0" w:color="A7C4D8"/>
          <w:right w:val="single" w:sz="6" w:space="0" w:color="A7C4D8"/>
          <w:insideH w:val="single" w:sz="6" w:space="0" w:color="A7C4D8"/>
          <w:insideV w:val="single" w:sz="6" w:space="0" w:color="A7C4D8"/>
        </w:tblBorders>
        <w:tblLook w:val="04A0" w:firstRow="1" w:lastRow="0" w:firstColumn="1" w:lastColumn="0" w:noHBand="0" w:noVBand="1"/>
      </w:tblPr>
      <w:tblGrid>
        <w:gridCol w:w="852"/>
        <w:gridCol w:w="4428"/>
        <w:gridCol w:w="1081"/>
        <w:gridCol w:w="1191"/>
        <w:gridCol w:w="1160"/>
        <w:gridCol w:w="1472"/>
      </w:tblGrid>
      <w:tr w:rsidR="002B1BC1" w:rsidRPr="008417C7" w14:paraId="47A4C77A" w14:textId="77777777">
        <w:trPr>
          <w:tblHeader/>
        </w:trPr>
        <w:tc>
          <w:tcPr>
            <w:tcW w:w="907" w:type="dxa"/>
            <w:shd w:val="clear" w:color="auto" w:fill="0F4C81"/>
            <w:tcMar>
              <w:top w:w="70" w:type="dxa"/>
              <w:left w:w="90" w:type="dxa"/>
              <w:bottom w:w="70" w:type="dxa"/>
              <w:right w:w="90" w:type="dxa"/>
            </w:tcMar>
            <w:vAlign w:val="center"/>
          </w:tcPr>
          <w:p w14:paraId="1D582AED" w14:textId="77777777" w:rsidR="002B1BC1" w:rsidRPr="008417C7" w:rsidRDefault="00800DB2">
            <w:pPr>
              <w:spacing w:after="0"/>
              <w:jc w:val="center"/>
              <w:rPr>
                <w:lang w:val="de-DE"/>
              </w:rPr>
            </w:pPr>
            <w:r w:rsidRPr="008417C7">
              <w:rPr>
                <w:b/>
                <w:color w:val="FFFFFF"/>
                <w:lang w:val="de-DE"/>
              </w:rPr>
              <w:t>Pos.</w:t>
            </w:r>
          </w:p>
        </w:tc>
        <w:tc>
          <w:tcPr>
            <w:tcW w:w="4819" w:type="dxa"/>
            <w:shd w:val="clear" w:color="auto" w:fill="0F4C81"/>
            <w:tcMar>
              <w:top w:w="70" w:type="dxa"/>
              <w:left w:w="90" w:type="dxa"/>
              <w:bottom w:w="70" w:type="dxa"/>
              <w:right w:w="90" w:type="dxa"/>
            </w:tcMar>
            <w:vAlign w:val="center"/>
          </w:tcPr>
          <w:p w14:paraId="5A737BAC" w14:textId="77777777" w:rsidR="002B1BC1" w:rsidRPr="008417C7" w:rsidRDefault="00800DB2">
            <w:pPr>
              <w:spacing w:after="0"/>
              <w:jc w:val="center"/>
              <w:rPr>
                <w:lang w:val="de-DE"/>
              </w:rPr>
            </w:pPr>
            <w:r w:rsidRPr="008417C7">
              <w:rPr>
                <w:b/>
                <w:color w:val="FFFFFF"/>
                <w:lang w:val="de-DE"/>
              </w:rPr>
              <w:t>Leistungsbeschreibung</w:t>
            </w:r>
          </w:p>
        </w:tc>
        <w:tc>
          <w:tcPr>
            <w:tcW w:w="1134" w:type="dxa"/>
            <w:shd w:val="clear" w:color="auto" w:fill="0F4C81"/>
            <w:tcMar>
              <w:top w:w="70" w:type="dxa"/>
              <w:left w:w="90" w:type="dxa"/>
              <w:bottom w:w="70" w:type="dxa"/>
              <w:right w:w="90" w:type="dxa"/>
            </w:tcMar>
            <w:vAlign w:val="center"/>
          </w:tcPr>
          <w:p w14:paraId="1B5C4A75" w14:textId="77777777" w:rsidR="002B1BC1" w:rsidRPr="008417C7" w:rsidRDefault="00800DB2">
            <w:pPr>
              <w:spacing w:after="0"/>
              <w:jc w:val="center"/>
              <w:rPr>
                <w:lang w:val="de-DE"/>
              </w:rPr>
            </w:pPr>
            <w:r w:rsidRPr="008417C7">
              <w:rPr>
                <w:b/>
                <w:color w:val="FFFFFF"/>
                <w:lang w:val="de-DE"/>
              </w:rPr>
              <w:t>Menge</w:t>
            </w:r>
          </w:p>
        </w:tc>
        <w:tc>
          <w:tcPr>
            <w:tcW w:w="1134" w:type="dxa"/>
            <w:shd w:val="clear" w:color="auto" w:fill="0F4C81"/>
            <w:tcMar>
              <w:top w:w="70" w:type="dxa"/>
              <w:left w:w="90" w:type="dxa"/>
              <w:bottom w:w="70" w:type="dxa"/>
              <w:right w:w="90" w:type="dxa"/>
            </w:tcMar>
            <w:vAlign w:val="center"/>
          </w:tcPr>
          <w:p w14:paraId="3EA11D3B" w14:textId="77777777" w:rsidR="002B1BC1" w:rsidRPr="008417C7" w:rsidRDefault="00800DB2">
            <w:pPr>
              <w:spacing w:after="0"/>
              <w:jc w:val="center"/>
              <w:rPr>
                <w:lang w:val="de-DE"/>
              </w:rPr>
            </w:pPr>
            <w:r w:rsidRPr="008417C7">
              <w:rPr>
                <w:b/>
                <w:color w:val="FFFFFF"/>
                <w:lang w:val="de-DE"/>
              </w:rPr>
              <w:t>Einheit</w:t>
            </w:r>
          </w:p>
        </w:tc>
        <w:tc>
          <w:tcPr>
            <w:tcW w:w="1247" w:type="dxa"/>
            <w:shd w:val="clear" w:color="auto" w:fill="0F4C81"/>
            <w:tcMar>
              <w:top w:w="70" w:type="dxa"/>
              <w:left w:w="90" w:type="dxa"/>
              <w:bottom w:w="70" w:type="dxa"/>
              <w:right w:w="90" w:type="dxa"/>
            </w:tcMar>
            <w:vAlign w:val="center"/>
          </w:tcPr>
          <w:p w14:paraId="45EB3926" w14:textId="77777777" w:rsidR="002B1BC1" w:rsidRPr="008417C7" w:rsidRDefault="00800DB2">
            <w:pPr>
              <w:spacing w:after="0"/>
              <w:jc w:val="center"/>
              <w:rPr>
                <w:lang w:val="de-DE"/>
              </w:rPr>
            </w:pPr>
            <w:r w:rsidRPr="008417C7">
              <w:rPr>
                <w:b/>
                <w:color w:val="FFFFFF"/>
                <w:lang w:val="de-DE"/>
              </w:rPr>
              <w:t>EP netto</w:t>
            </w:r>
          </w:p>
        </w:tc>
        <w:tc>
          <w:tcPr>
            <w:tcW w:w="1247" w:type="dxa"/>
            <w:shd w:val="clear" w:color="auto" w:fill="0F4C81"/>
            <w:tcMar>
              <w:top w:w="70" w:type="dxa"/>
              <w:left w:w="90" w:type="dxa"/>
              <w:bottom w:w="70" w:type="dxa"/>
              <w:right w:w="90" w:type="dxa"/>
            </w:tcMar>
            <w:vAlign w:val="center"/>
          </w:tcPr>
          <w:p w14:paraId="6BFC430A" w14:textId="77777777" w:rsidR="002B1BC1" w:rsidRPr="008417C7" w:rsidRDefault="00800DB2">
            <w:pPr>
              <w:spacing w:after="0"/>
              <w:jc w:val="center"/>
              <w:rPr>
                <w:lang w:val="de-DE"/>
              </w:rPr>
            </w:pPr>
            <w:r w:rsidRPr="008417C7">
              <w:rPr>
                <w:b/>
                <w:color w:val="FFFFFF"/>
                <w:lang w:val="de-DE"/>
              </w:rPr>
              <w:t>GP / Monat</w:t>
            </w:r>
          </w:p>
        </w:tc>
      </w:tr>
      <w:tr w:rsidR="002B1BC1" w:rsidRPr="008417C7" w14:paraId="27AA2E3D" w14:textId="77777777">
        <w:trPr>
          <w:cantSplit/>
        </w:trPr>
        <w:tc>
          <w:tcPr>
            <w:tcW w:w="907" w:type="dxa"/>
            <w:shd w:val="clear" w:color="auto" w:fill="EAF3F8"/>
            <w:tcMar>
              <w:top w:w="70" w:type="dxa"/>
              <w:left w:w="90" w:type="dxa"/>
              <w:bottom w:w="70" w:type="dxa"/>
              <w:right w:w="90" w:type="dxa"/>
            </w:tcMar>
            <w:vAlign w:val="center"/>
          </w:tcPr>
          <w:p w14:paraId="17855C14" w14:textId="77777777" w:rsidR="002B1BC1" w:rsidRPr="008417C7" w:rsidRDefault="00800DB2">
            <w:pPr>
              <w:spacing w:after="0"/>
              <w:jc w:val="center"/>
              <w:rPr>
                <w:lang w:val="de-DE"/>
              </w:rPr>
            </w:pPr>
            <w:r w:rsidRPr="008417C7">
              <w:rPr>
                <w:sz w:val="18"/>
                <w:lang w:val="de-DE"/>
              </w:rPr>
              <w:t>3.01</w:t>
            </w:r>
          </w:p>
        </w:tc>
        <w:tc>
          <w:tcPr>
            <w:tcW w:w="4819" w:type="dxa"/>
            <w:tcMar>
              <w:top w:w="70" w:type="dxa"/>
              <w:left w:w="90" w:type="dxa"/>
              <w:bottom w:w="70" w:type="dxa"/>
              <w:right w:w="90" w:type="dxa"/>
            </w:tcMar>
            <w:vAlign w:val="center"/>
          </w:tcPr>
          <w:p w14:paraId="722A2D0D" w14:textId="77777777" w:rsidR="002B1BC1" w:rsidRPr="008417C7" w:rsidRDefault="00800DB2">
            <w:pPr>
              <w:spacing w:after="0"/>
              <w:rPr>
                <w:lang w:val="de-DE"/>
              </w:rPr>
            </w:pPr>
            <w:r w:rsidRPr="008417C7">
              <w:rPr>
                <w:sz w:val="18"/>
                <w:lang w:val="de-DE"/>
              </w:rPr>
              <w:t>Einrichtungs- und Projektleistungen für die betriebsbereite Einführung der Cloud-PBX</w:t>
            </w:r>
          </w:p>
        </w:tc>
        <w:tc>
          <w:tcPr>
            <w:tcW w:w="1134" w:type="dxa"/>
            <w:tcMar>
              <w:top w:w="70" w:type="dxa"/>
              <w:left w:w="90" w:type="dxa"/>
              <w:bottom w:w="70" w:type="dxa"/>
              <w:right w:w="90" w:type="dxa"/>
            </w:tcMar>
            <w:vAlign w:val="center"/>
          </w:tcPr>
          <w:p w14:paraId="570F37FE" w14:textId="77777777" w:rsidR="002B1BC1" w:rsidRPr="008417C7" w:rsidRDefault="00800DB2">
            <w:pPr>
              <w:spacing w:after="0"/>
              <w:jc w:val="center"/>
              <w:rPr>
                <w:lang w:val="de-DE"/>
              </w:rPr>
            </w:pPr>
            <w:r w:rsidRPr="008417C7">
              <w:rPr>
                <w:sz w:val="18"/>
                <w:lang w:val="de-DE"/>
              </w:rPr>
              <w:t>____</w:t>
            </w:r>
          </w:p>
        </w:tc>
        <w:tc>
          <w:tcPr>
            <w:tcW w:w="1134" w:type="dxa"/>
            <w:tcMar>
              <w:top w:w="70" w:type="dxa"/>
              <w:left w:w="90" w:type="dxa"/>
              <w:bottom w:w="70" w:type="dxa"/>
              <w:right w:w="90" w:type="dxa"/>
            </w:tcMar>
            <w:vAlign w:val="center"/>
          </w:tcPr>
          <w:p w14:paraId="7DE3F73E" w14:textId="1E048722" w:rsidR="002B1BC1" w:rsidRPr="008417C7" w:rsidRDefault="0006719F">
            <w:pPr>
              <w:spacing w:after="0"/>
              <w:jc w:val="center"/>
              <w:rPr>
                <w:lang w:val="de-DE"/>
              </w:rPr>
            </w:pPr>
            <w:r w:rsidRPr="008417C7">
              <w:rPr>
                <w:sz w:val="18"/>
                <w:lang w:val="de-DE"/>
              </w:rPr>
              <w:t>Personentage</w:t>
            </w:r>
          </w:p>
        </w:tc>
        <w:tc>
          <w:tcPr>
            <w:tcW w:w="1247" w:type="dxa"/>
            <w:tcMar>
              <w:top w:w="70" w:type="dxa"/>
              <w:left w:w="90" w:type="dxa"/>
              <w:bottom w:w="70" w:type="dxa"/>
              <w:right w:w="90" w:type="dxa"/>
            </w:tcMar>
            <w:vAlign w:val="center"/>
          </w:tcPr>
          <w:p w14:paraId="2D90FBE9" w14:textId="77777777" w:rsidR="002B1BC1" w:rsidRPr="008417C7" w:rsidRDefault="002B1BC1">
            <w:pPr>
              <w:spacing w:after="0"/>
              <w:jc w:val="center"/>
              <w:rPr>
                <w:lang w:val="de-DE"/>
              </w:rPr>
            </w:pPr>
          </w:p>
        </w:tc>
        <w:tc>
          <w:tcPr>
            <w:tcW w:w="1247" w:type="dxa"/>
            <w:tcMar>
              <w:top w:w="70" w:type="dxa"/>
              <w:left w:w="90" w:type="dxa"/>
              <w:bottom w:w="70" w:type="dxa"/>
              <w:right w:w="90" w:type="dxa"/>
            </w:tcMar>
            <w:vAlign w:val="center"/>
          </w:tcPr>
          <w:p w14:paraId="2E1CF32F" w14:textId="77777777" w:rsidR="002B1BC1" w:rsidRPr="008417C7" w:rsidRDefault="002B1BC1">
            <w:pPr>
              <w:spacing w:after="0"/>
              <w:jc w:val="center"/>
              <w:rPr>
                <w:lang w:val="de-DE"/>
              </w:rPr>
            </w:pPr>
          </w:p>
        </w:tc>
      </w:tr>
      <w:tr w:rsidR="002B1BC1" w:rsidRPr="008417C7" w14:paraId="2458EE38" w14:textId="77777777">
        <w:trPr>
          <w:cantSplit/>
        </w:trPr>
        <w:tc>
          <w:tcPr>
            <w:tcW w:w="907" w:type="dxa"/>
            <w:shd w:val="clear" w:color="auto" w:fill="EAF3F8"/>
            <w:tcMar>
              <w:top w:w="70" w:type="dxa"/>
              <w:left w:w="90" w:type="dxa"/>
              <w:bottom w:w="70" w:type="dxa"/>
              <w:right w:w="90" w:type="dxa"/>
            </w:tcMar>
            <w:vAlign w:val="center"/>
          </w:tcPr>
          <w:p w14:paraId="46BC9DAC" w14:textId="77777777" w:rsidR="002B1BC1" w:rsidRPr="008417C7" w:rsidRDefault="00800DB2">
            <w:pPr>
              <w:spacing w:after="0"/>
              <w:jc w:val="center"/>
              <w:rPr>
                <w:lang w:val="de-DE"/>
              </w:rPr>
            </w:pPr>
            <w:r w:rsidRPr="008417C7">
              <w:rPr>
                <w:sz w:val="18"/>
                <w:lang w:val="de-DE"/>
              </w:rPr>
              <w:t>3.02</w:t>
            </w:r>
          </w:p>
        </w:tc>
        <w:tc>
          <w:tcPr>
            <w:tcW w:w="4819" w:type="dxa"/>
            <w:tcMar>
              <w:top w:w="70" w:type="dxa"/>
              <w:left w:w="90" w:type="dxa"/>
              <w:bottom w:w="70" w:type="dxa"/>
              <w:right w:w="90" w:type="dxa"/>
            </w:tcMar>
            <w:vAlign w:val="center"/>
          </w:tcPr>
          <w:p w14:paraId="4CF99C36" w14:textId="77777777" w:rsidR="002B1BC1" w:rsidRPr="008417C7" w:rsidRDefault="00800DB2">
            <w:pPr>
              <w:spacing w:after="0"/>
              <w:rPr>
                <w:lang w:val="de-DE"/>
              </w:rPr>
            </w:pPr>
            <w:r w:rsidRPr="008417C7">
              <w:rPr>
                <w:sz w:val="18"/>
                <w:lang w:val="de-DE"/>
              </w:rPr>
              <w:t>Netto-Einzelpreis je zusätzlichem Manntag</w:t>
            </w:r>
          </w:p>
        </w:tc>
        <w:tc>
          <w:tcPr>
            <w:tcW w:w="1134" w:type="dxa"/>
            <w:tcMar>
              <w:top w:w="70" w:type="dxa"/>
              <w:left w:w="90" w:type="dxa"/>
              <w:bottom w:w="70" w:type="dxa"/>
              <w:right w:w="90" w:type="dxa"/>
            </w:tcMar>
            <w:vAlign w:val="center"/>
          </w:tcPr>
          <w:p w14:paraId="1EEA9D75" w14:textId="77777777" w:rsidR="002B1BC1" w:rsidRPr="008417C7" w:rsidRDefault="00800DB2">
            <w:pPr>
              <w:spacing w:after="0"/>
              <w:jc w:val="center"/>
              <w:rPr>
                <w:lang w:val="de-DE"/>
              </w:rPr>
            </w:pPr>
            <w:r w:rsidRPr="008417C7">
              <w:rPr>
                <w:sz w:val="18"/>
                <w:lang w:val="de-DE"/>
              </w:rPr>
              <w:t>1</w:t>
            </w:r>
          </w:p>
        </w:tc>
        <w:tc>
          <w:tcPr>
            <w:tcW w:w="1134" w:type="dxa"/>
            <w:tcMar>
              <w:top w:w="70" w:type="dxa"/>
              <w:left w:w="90" w:type="dxa"/>
              <w:bottom w:w="70" w:type="dxa"/>
              <w:right w:w="90" w:type="dxa"/>
            </w:tcMar>
            <w:vAlign w:val="center"/>
          </w:tcPr>
          <w:p w14:paraId="29A7632D" w14:textId="00EDCF5D" w:rsidR="002B1BC1" w:rsidRPr="008417C7" w:rsidRDefault="0006719F">
            <w:pPr>
              <w:spacing w:after="0"/>
              <w:jc w:val="center"/>
              <w:rPr>
                <w:lang w:val="de-DE"/>
              </w:rPr>
            </w:pPr>
            <w:r w:rsidRPr="008417C7">
              <w:rPr>
                <w:sz w:val="18"/>
                <w:lang w:val="de-DE"/>
              </w:rPr>
              <w:t>Personentag</w:t>
            </w:r>
          </w:p>
        </w:tc>
        <w:tc>
          <w:tcPr>
            <w:tcW w:w="1247" w:type="dxa"/>
            <w:tcMar>
              <w:top w:w="70" w:type="dxa"/>
              <w:left w:w="90" w:type="dxa"/>
              <w:bottom w:w="70" w:type="dxa"/>
              <w:right w:w="90" w:type="dxa"/>
            </w:tcMar>
            <w:vAlign w:val="center"/>
          </w:tcPr>
          <w:p w14:paraId="15948EBD" w14:textId="77777777" w:rsidR="002B1BC1" w:rsidRPr="008417C7" w:rsidRDefault="002B1BC1">
            <w:pPr>
              <w:spacing w:after="0"/>
              <w:jc w:val="center"/>
              <w:rPr>
                <w:lang w:val="de-DE"/>
              </w:rPr>
            </w:pPr>
          </w:p>
        </w:tc>
        <w:tc>
          <w:tcPr>
            <w:tcW w:w="1247" w:type="dxa"/>
            <w:tcMar>
              <w:top w:w="70" w:type="dxa"/>
              <w:left w:w="90" w:type="dxa"/>
              <w:bottom w:w="70" w:type="dxa"/>
              <w:right w:w="90" w:type="dxa"/>
            </w:tcMar>
            <w:vAlign w:val="center"/>
          </w:tcPr>
          <w:p w14:paraId="7F34B6E2" w14:textId="77777777" w:rsidR="002B1BC1" w:rsidRPr="008417C7" w:rsidRDefault="002B1BC1">
            <w:pPr>
              <w:spacing w:after="0"/>
              <w:jc w:val="center"/>
              <w:rPr>
                <w:lang w:val="de-DE"/>
              </w:rPr>
            </w:pPr>
          </w:p>
        </w:tc>
      </w:tr>
      <w:tr w:rsidR="002B1BC1" w:rsidRPr="008417C7" w14:paraId="402EE2AA" w14:textId="77777777">
        <w:trPr>
          <w:cantSplit/>
        </w:trPr>
        <w:tc>
          <w:tcPr>
            <w:tcW w:w="907" w:type="dxa"/>
            <w:shd w:val="clear" w:color="auto" w:fill="EAF3F8"/>
            <w:tcMar>
              <w:top w:w="70" w:type="dxa"/>
              <w:left w:w="90" w:type="dxa"/>
              <w:bottom w:w="70" w:type="dxa"/>
              <w:right w:w="90" w:type="dxa"/>
            </w:tcMar>
            <w:vAlign w:val="center"/>
          </w:tcPr>
          <w:p w14:paraId="02B7A666" w14:textId="77777777" w:rsidR="002B1BC1" w:rsidRPr="008417C7" w:rsidRDefault="00800DB2">
            <w:pPr>
              <w:spacing w:after="0"/>
              <w:jc w:val="center"/>
              <w:rPr>
                <w:lang w:val="de-DE"/>
              </w:rPr>
            </w:pPr>
            <w:r w:rsidRPr="008417C7">
              <w:rPr>
                <w:sz w:val="18"/>
                <w:lang w:val="de-DE"/>
              </w:rPr>
              <w:t>3.03</w:t>
            </w:r>
          </w:p>
        </w:tc>
        <w:tc>
          <w:tcPr>
            <w:tcW w:w="4819" w:type="dxa"/>
            <w:tcMar>
              <w:top w:w="70" w:type="dxa"/>
              <w:left w:w="90" w:type="dxa"/>
              <w:bottom w:w="70" w:type="dxa"/>
              <w:right w:w="90" w:type="dxa"/>
            </w:tcMar>
            <w:vAlign w:val="center"/>
          </w:tcPr>
          <w:p w14:paraId="5A77588A" w14:textId="77777777" w:rsidR="002B1BC1" w:rsidRPr="008417C7" w:rsidRDefault="00800DB2">
            <w:pPr>
              <w:spacing w:after="0"/>
              <w:rPr>
                <w:lang w:val="de-DE"/>
              </w:rPr>
            </w:pPr>
            <w:r w:rsidRPr="008417C7">
              <w:rPr>
                <w:sz w:val="18"/>
                <w:lang w:val="de-DE"/>
              </w:rPr>
              <w:t>Admin-Einweisung / Know-how-Transfer (optional)</w:t>
            </w:r>
          </w:p>
        </w:tc>
        <w:tc>
          <w:tcPr>
            <w:tcW w:w="1134" w:type="dxa"/>
            <w:tcMar>
              <w:top w:w="70" w:type="dxa"/>
              <w:left w:w="90" w:type="dxa"/>
              <w:bottom w:w="70" w:type="dxa"/>
              <w:right w:w="90" w:type="dxa"/>
            </w:tcMar>
            <w:vAlign w:val="center"/>
          </w:tcPr>
          <w:p w14:paraId="2F8C9CE6" w14:textId="77777777" w:rsidR="002B1BC1" w:rsidRPr="008417C7" w:rsidRDefault="00800DB2">
            <w:pPr>
              <w:spacing w:after="0"/>
              <w:jc w:val="center"/>
              <w:rPr>
                <w:lang w:val="de-DE"/>
              </w:rPr>
            </w:pPr>
            <w:r w:rsidRPr="008417C7">
              <w:rPr>
                <w:sz w:val="18"/>
                <w:lang w:val="de-DE"/>
              </w:rPr>
              <w:t>____</w:t>
            </w:r>
          </w:p>
        </w:tc>
        <w:tc>
          <w:tcPr>
            <w:tcW w:w="1134" w:type="dxa"/>
            <w:tcMar>
              <w:top w:w="70" w:type="dxa"/>
              <w:left w:w="90" w:type="dxa"/>
              <w:bottom w:w="70" w:type="dxa"/>
              <w:right w:w="90" w:type="dxa"/>
            </w:tcMar>
            <w:vAlign w:val="center"/>
          </w:tcPr>
          <w:p w14:paraId="406BEA36" w14:textId="77777777" w:rsidR="002B1BC1" w:rsidRPr="008417C7" w:rsidRDefault="00800DB2">
            <w:pPr>
              <w:spacing w:after="0"/>
              <w:jc w:val="center"/>
              <w:rPr>
                <w:lang w:val="de-DE"/>
              </w:rPr>
            </w:pPr>
            <w:r w:rsidRPr="008417C7">
              <w:rPr>
                <w:sz w:val="18"/>
                <w:lang w:val="de-DE"/>
              </w:rPr>
              <w:t>Std./Tag</w:t>
            </w:r>
          </w:p>
        </w:tc>
        <w:tc>
          <w:tcPr>
            <w:tcW w:w="1247" w:type="dxa"/>
            <w:tcMar>
              <w:top w:w="70" w:type="dxa"/>
              <w:left w:w="90" w:type="dxa"/>
              <w:bottom w:w="70" w:type="dxa"/>
              <w:right w:w="90" w:type="dxa"/>
            </w:tcMar>
            <w:vAlign w:val="center"/>
          </w:tcPr>
          <w:p w14:paraId="0704FE79" w14:textId="77777777" w:rsidR="002B1BC1" w:rsidRPr="008417C7" w:rsidRDefault="002B1BC1">
            <w:pPr>
              <w:spacing w:after="0"/>
              <w:jc w:val="center"/>
              <w:rPr>
                <w:lang w:val="de-DE"/>
              </w:rPr>
            </w:pPr>
          </w:p>
        </w:tc>
        <w:tc>
          <w:tcPr>
            <w:tcW w:w="1247" w:type="dxa"/>
            <w:tcMar>
              <w:top w:w="70" w:type="dxa"/>
              <w:left w:w="90" w:type="dxa"/>
              <w:bottom w:w="70" w:type="dxa"/>
              <w:right w:w="90" w:type="dxa"/>
            </w:tcMar>
            <w:vAlign w:val="center"/>
          </w:tcPr>
          <w:p w14:paraId="72083F3E" w14:textId="77777777" w:rsidR="00133CBC" w:rsidRPr="008417C7" w:rsidRDefault="00133CBC">
            <w:pPr>
              <w:spacing w:after="0"/>
              <w:jc w:val="center"/>
              <w:rPr>
                <w:sz w:val="18"/>
                <w:lang w:val="de-DE"/>
              </w:rPr>
            </w:pPr>
            <w:r w:rsidRPr="008417C7">
              <w:rPr>
                <w:sz w:val="18"/>
                <w:lang w:val="de-DE"/>
              </w:rPr>
              <w:t>O</w:t>
            </w:r>
            <w:r w:rsidR="00800DB2" w:rsidRPr="008417C7">
              <w:rPr>
                <w:sz w:val="18"/>
                <w:lang w:val="de-DE"/>
              </w:rPr>
              <w:t>ptional</w:t>
            </w:r>
          </w:p>
          <w:p w14:paraId="65A32E2A" w14:textId="416F160C" w:rsidR="002B1BC1" w:rsidRPr="008417C7" w:rsidRDefault="00133CBC">
            <w:pPr>
              <w:spacing w:after="0"/>
              <w:jc w:val="center"/>
              <w:rPr>
                <w:lang w:val="de-DE"/>
              </w:rPr>
            </w:pPr>
            <w:r w:rsidRPr="008417C7">
              <w:rPr>
                <w:sz w:val="18"/>
                <w:lang w:val="de-DE"/>
              </w:rPr>
              <w:t>nicht wertungsrelevant</w:t>
            </w:r>
            <w:r w:rsidRPr="008417C7">
              <w:rPr>
                <w:sz w:val="18"/>
                <w:lang w:val="de-DE"/>
              </w:rPr>
              <w:br/>
            </w:r>
          </w:p>
        </w:tc>
      </w:tr>
      <w:tr w:rsidR="002B1BC1" w:rsidRPr="008417C7" w14:paraId="40F9AF91" w14:textId="77777777" w:rsidTr="00905163">
        <w:trPr>
          <w:tblHeader/>
        </w:trPr>
        <w:tc>
          <w:tcPr>
            <w:tcW w:w="5386" w:type="dxa"/>
            <w:gridSpan w:val="3"/>
            <w:tcBorders>
              <w:bottom w:val="single" w:sz="6" w:space="0" w:color="A7C4D8"/>
            </w:tcBorders>
            <w:tcMar>
              <w:top w:w="70" w:type="dxa"/>
              <w:left w:w="90" w:type="dxa"/>
              <w:bottom w:w="70" w:type="dxa"/>
              <w:right w:w="90" w:type="dxa"/>
            </w:tcMar>
            <w:vAlign w:val="center"/>
          </w:tcPr>
          <w:p w14:paraId="61BA72B1" w14:textId="77777777" w:rsidR="002B1BC1" w:rsidRPr="008417C7" w:rsidRDefault="00800DB2">
            <w:pPr>
              <w:spacing w:after="0"/>
              <w:rPr>
                <w:lang w:val="de-DE"/>
              </w:rPr>
            </w:pPr>
            <w:r w:rsidRPr="008417C7">
              <w:rPr>
                <w:b/>
                <w:sz w:val="19"/>
                <w:lang w:val="de-DE"/>
              </w:rPr>
              <w:t>Gesamtsumme Dienstleistung netto</w:t>
            </w:r>
          </w:p>
        </w:tc>
        <w:tc>
          <w:tcPr>
            <w:tcW w:w="2835" w:type="dxa"/>
            <w:gridSpan w:val="3"/>
            <w:tcBorders>
              <w:bottom w:val="single" w:sz="6" w:space="0" w:color="A7C4D8"/>
            </w:tcBorders>
            <w:tcMar>
              <w:top w:w="70" w:type="dxa"/>
              <w:left w:w="90" w:type="dxa"/>
              <w:bottom w:w="70" w:type="dxa"/>
              <w:right w:w="90" w:type="dxa"/>
            </w:tcMar>
            <w:vAlign w:val="center"/>
          </w:tcPr>
          <w:p w14:paraId="48CECF76" w14:textId="7385220E" w:rsidR="002B1BC1" w:rsidRPr="008417C7" w:rsidRDefault="00FD6846">
            <w:pPr>
              <w:spacing w:after="0"/>
              <w:jc w:val="center"/>
              <w:rPr>
                <w:lang w:val="de-DE"/>
              </w:rPr>
            </w:pPr>
            <w:r w:rsidRPr="008417C7">
              <w:rPr>
                <w:sz w:val="19"/>
                <w:lang w:val="de-DE"/>
              </w:rPr>
              <w:br/>
              <w:t>________________________</w:t>
            </w:r>
          </w:p>
        </w:tc>
      </w:tr>
      <w:tr w:rsidR="002B1BC1" w:rsidRPr="008417C7" w14:paraId="51978D49" w14:textId="77777777" w:rsidTr="00905163">
        <w:trPr>
          <w:cantSplit/>
        </w:trPr>
        <w:tc>
          <w:tcPr>
            <w:tcW w:w="5386" w:type="dxa"/>
            <w:gridSpan w:val="3"/>
            <w:shd w:val="clear" w:color="auto" w:fill="DBE5F1" w:themeFill="accent1" w:themeFillTint="33"/>
            <w:tcMar>
              <w:top w:w="70" w:type="dxa"/>
              <w:left w:w="90" w:type="dxa"/>
              <w:bottom w:w="70" w:type="dxa"/>
              <w:right w:w="90" w:type="dxa"/>
            </w:tcMar>
            <w:vAlign w:val="center"/>
          </w:tcPr>
          <w:p w14:paraId="45D13560" w14:textId="5CD63B14" w:rsidR="002B1BC1" w:rsidRPr="008417C7" w:rsidRDefault="00800DB2">
            <w:pPr>
              <w:spacing w:after="0"/>
              <w:rPr>
                <w:lang w:val="de-DE"/>
              </w:rPr>
            </w:pPr>
            <w:r w:rsidRPr="008417C7">
              <w:rPr>
                <w:b/>
                <w:sz w:val="19"/>
                <w:lang w:val="de-DE"/>
              </w:rPr>
              <w:t xml:space="preserve">Wertungssumme </w:t>
            </w:r>
            <w:r w:rsidR="00905163" w:rsidRPr="008417C7">
              <w:rPr>
                <w:b/>
                <w:sz w:val="19"/>
                <w:lang w:val="de-DE"/>
              </w:rPr>
              <w:t xml:space="preserve">Los 1 </w:t>
            </w:r>
            <w:r w:rsidRPr="008417C7">
              <w:rPr>
                <w:b/>
                <w:sz w:val="19"/>
                <w:lang w:val="de-DE"/>
              </w:rPr>
              <w:t>gesamt netto (12 Monate Lizenzen + Dienstleistung)</w:t>
            </w:r>
          </w:p>
        </w:tc>
        <w:tc>
          <w:tcPr>
            <w:tcW w:w="2835" w:type="dxa"/>
            <w:gridSpan w:val="3"/>
            <w:shd w:val="clear" w:color="auto" w:fill="DBE5F1" w:themeFill="accent1" w:themeFillTint="33"/>
            <w:tcMar>
              <w:top w:w="70" w:type="dxa"/>
              <w:left w:w="90" w:type="dxa"/>
              <w:bottom w:w="70" w:type="dxa"/>
              <w:right w:w="90" w:type="dxa"/>
            </w:tcMar>
            <w:vAlign w:val="center"/>
          </w:tcPr>
          <w:p w14:paraId="05F98CB4" w14:textId="77777777" w:rsidR="002B1BC1" w:rsidRPr="008417C7" w:rsidRDefault="00800DB2">
            <w:pPr>
              <w:spacing w:after="0"/>
              <w:jc w:val="center"/>
              <w:rPr>
                <w:lang w:val="de-DE"/>
              </w:rPr>
            </w:pPr>
            <w:r w:rsidRPr="008417C7">
              <w:rPr>
                <w:sz w:val="19"/>
                <w:lang w:val="de-DE"/>
              </w:rPr>
              <w:t>________________________</w:t>
            </w:r>
          </w:p>
        </w:tc>
      </w:tr>
    </w:tbl>
    <w:p w14:paraId="3E1416B1" w14:textId="7E0FFF4D" w:rsidR="002B1BC1" w:rsidRPr="008417C7" w:rsidRDefault="00A4068E">
      <w:pPr>
        <w:pStyle w:val="HeadingBlue"/>
        <w:rPr>
          <w:lang w:val="de-DE"/>
        </w:rPr>
      </w:pPr>
      <w:r w:rsidRPr="008417C7">
        <w:rPr>
          <w:lang w:val="de-DE"/>
        </w:rPr>
        <w:br/>
      </w:r>
      <w:r w:rsidRPr="008417C7">
        <w:rPr>
          <w:lang w:val="de-DE"/>
        </w:rPr>
        <w:br/>
      </w:r>
      <w:r w:rsidRPr="008417C7">
        <w:rPr>
          <w:lang w:val="de-DE"/>
        </w:rPr>
        <w:br/>
      </w:r>
      <w:r w:rsidRPr="008417C7">
        <w:rPr>
          <w:lang w:val="de-DE"/>
        </w:rPr>
        <w:br/>
      </w:r>
      <w:r w:rsidRPr="008417C7">
        <w:rPr>
          <w:lang w:val="de-DE"/>
        </w:rPr>
        <w:br/>
      </w:r>
      <w:r w:rsidRPr="008417C7">
        <w:rPr>
          <w:lang w:val="de-DE"/>
        </w:rPr>
        <w:br/>
      </w:r>
      <w:r w:rsidRPr="008417C7">
        <w:rPr>
          <w:lang w:val="de-DE"/>
        </w:rPr>
        <w:lastRenderedPageBreak/>
        <w:br/>
      </w:r>
      <w:r w:rsidR="001777F4" w:rsidRPr="008417C7">
        <w:rPr>
          <w:lang w:val="de-DE"/>
        </w:rPr>
        <w:t>8</w:t>
      </w:r>
      <w:r w:rsidR="00800DB2" w:rsidRPr="008417C7">
        <w:rPr>
          <w:lang w:val="de-DE"/>
        </w:rPr>
        <w:t>. Bieterformular</w:t>
      </w:r>
    </w:p>
    <w:p w14:paraId="23B750BB" w14:textId="77777777" w:rsidR="002B1BC1" w:rsidRPr="008417C7" w:rsidRDefault="00800DB2">
      <w:pPr>
        <w:spacing w:after="60"/>
        <w:rPr>
          <w:lang w:val="de-DE"/>
        </w:rPr>
      </w:pPr>
      <w:r w:rsidRPr="008417C7">
        <w:rPr>
          <w:lang w:val="de-DE"/>
        </w:rPr>
        <w:t>Das Bieterformular ist vollständig auszufüllen. Nicht ausgefüllte oder unklare Angaben können als fehlende Nachweise gewertet werden.</w:t>
      </w:r>
    </w:p>
    <w:p w14:paraId="4AA0D3E6" w14:textId="22B90394" w:rsidR="002B1BC1" w:rsidRPr="008417C7" w:rsidRDefault="001777F4">
      <w:pPr>
        <w:pStyle w:val="HeadingGreen"/>
        <w:rPr>
          <w:color w:val="002060"/>
          <w:lang w:val="de-DE"/>
        </w:rPr>
      </w:pPr>
      <w:r w:rsidRPr="008417C7">
        <w:rPr>
          <w:color w:val="002060"/>
          <w:lang w:val="de-DE"/>
        </w:rPr>
        <w:t>8</w:t>
      </w:r>
      <w:r w:rsidR="00800DB2" w:rsidRPr="008417C7">
        <w:rPr>
          <w:color w:val="002060"/>
          <w:lang w:val="de-DE"/>
        </w:rPr>
        <w:t>.1 Stammdaten des Bieters</w:t>
      </w:r>
    </w:p>
    <w:tbl>
      <w:tblPr>
        <w:tblW w:w="10198" w:type="dxa"/>
        <w:tblBorders>
          <w:top w:val="single" w:sz="6" w:space="0" w:color="C8D6DF"/>
          <w:left w:val="single" w:sz="6" w:space="0" w:color="C8D6DF"/>
          <w:bottom w:val="single" w:sz="6" w:space="0" w:color="C8D6DF"/>
          <w:right w:val="single" w:sz="6" w:space="0" w:color="C8D6DF"/>
          <w:insideH w:val="single" w:sz="6" w:space="0" w:color="C8D6DF"/>
          <w:insideV w:val="single" w:sz="6" w:space="0" w:color="C8D6DF"/>
        </w:tblBorders>
        <w:tblLook w:val="04A0" w:firstRow="1" w:lastRow="0" w:firstColumn="1" w:lastColumn="0" w:noHBand="0" w:noVBand="1"/>
      </w:tblPr>
      <w:tblGrid>
        <w:gridCol w:w="3175"/>
        <w:gridCol w:w="7023"/>
      </w:tblGrid>
      <w:tr w:rsidR="002B1BC1" w:rsidRPr="008417C7" w14:paraId="23F20F0A" w14:textId="77777777" w:rsidTr="0006719F">
        <w:trPr>
          <w:tblHeader/>
        </w:trPr>
        <w:tc>
          <w:tcPr>
            <w:tcW w:w="3175" w:type="dxa"/>
            <w:shd w:val="clear" w:color="auto" w:fill="EAF3F8"/>
            <w:tcMar>
              <w:top w:w="70" w:type="dxa"/>
              <w:left w:w="90" w:type="dxa"/>
              <w:bottom w:w="70" w:type="dxa"/>
              <w:right w:w="90" w:type="dxa"/>
            </w:tcMar>
            <w:vAlign w:val="center"/>
          </w:tcPr>
          <w:p w14:paraId="16EE00B7" w14:textId="77777777" w:rsidR="002B1BC1" w:rsidRPr="008417C7" w:rsidRDefault="00800DB2">
            <w:pPr>
              <w:spacing w:after="0"/>
              <w:rPr>
                <w:lang w:val="de-DE"/>
              </w:rPr>
            </w:pPr>
            <w:r w:rsidRPr="008417C7">
              <w:rPr>
                <w:b/>
                <w:color w:val="0F4C81"/>
                <w:sz w:val="19"/>
                <w:lang w:val="de-DE"/>
              </w:rPr>
              <w:t>Firma / Rechtsform</w:t>
            </w:r>
          </w:p>
        </w:tc>
        <w:tc>
          <w:tcPr>
            <w:tcW w:w="7023" w:type="dxa"/>
            <w:tcMar>
              <w:top w:w="70" w:type="dxa"/>
              <w:left w:w="90" w:type="dxa"/>
              <w:bottom w:w="70" w:type="dxa"/>
              <w:right w:w="90" w:type="dxa"/>
            </w:tcMar>
            <w:vAlign w:val="center"/>
          </w:tcPr>
          <w:p w14:paraId="439E1E02" w14:textId="77777777" w:rsidR="002B1BC1" w:rsidRPr="008417C7" w:rsidRDefault="002B1BC1">
            <w:pPr>
              <w:spacing w:after="0"/>
              <w:rPr>
                <w:lang w:val="de-DE"/>
              </w:rPr>
            </w:pPr>
          </w:p>
        </w:tc>
      </w:tr>
      <w:tr w:rsidR="002B1BC1" w:rsidRPr="008417C7" w14:paraId="38121920" w14:textId="77777777" w:rsidTr="0006719F">
        <w:trPr>
          <w:cantSplit/>
        </w:trPr>
        <w:tc>
          <w:tcPr>
            <w:tcW w:w="3175" w:type="dxa"/>
            <w:shd w:val="clear" w:color="auto" w:fill="EAF3F8"/>
            <w:tcMar>
              <w:top w:w="70" w:type="dxa"/>
              <w:left w:w="90" w:type="dxa"/>
              <w:bottom w:w="70" w:type="dxa"/>
              <w:right w:w="90" w:type="dxa"/>
            </w:tcMar>
            <w:vAlign w:val="center"/>
          </w:tcPr>
          <w:p w14:paraId="1837C415" w14:textId="77777777" w:rsidR="002B1BC1" w:rsidRPr="008417C7" w:rsidRDefault="00800DB2">
            <w:pPr>
              <w:spacing w:after="0"/>
              <w:rPr>
                <w:lang w:val="de-DE"/>
              </w:rPr>
            </w:pPr>
            <w:r w:rsidRPr="008417C7">
              <w:rPr>
                <w:b/>
                <w:color w:val="0F4C81"/>
                <w:sz w:val="19"/>
                <w:lang w:val="de-DE"/>
              </w:rPr>
              <w:t>Straße / Hausnummer</w:t>
            </w:r>
          </w:p>
        </w:tc>
        <w:tc>
          <w:tcPr>
            <w:tcW w:w="7023" w:type="dxa"/>
            <w:tcMar>
              <w:top w:w="70" w:type="dxa"/>
              <w:left w:w="90" w:type="dxa"/>
              <w:bottom w:w="70" w:type="dxa"/>
              <w:right w:w="90" w:type="dxa"/>
            </w:tcMar>
            <w:vAlign w:val="center"/>
          </w:tcPr>
          <w:p w14:paraId="2E6A1E1D" w14:textId="77777777" w:rsidR="002B1BC1" w:rsidRPr="008417C7" w:rsidRDefault="002B1BC1">
            <w:pPr>
              <w:spacing w:after="0"/>
              <w:rPr>
                <w:lang w:val="de-DE"/>
              </w:rPr>
            </w:pPr>
          </w:p>
        </w:tc>
      </w:tr>
      <w:tr w:rsidR="002B1BC1" w:rsidRPr="008417C7" w14:paraId="49ADD781" w14:textId="77777777" w:rsidTr="0006719F">
        <w:trPr>
          <w:cantSplit/>
        </w:trPr>
        <w:tc>
          <w:tcPr>
            <w:tcW w:w="3175" w:type="dxa"/>
            <w:shd w:val="clear" w:color="auto" w:fill="EAF3F8"/>
            <w:tcMar>
              <w:top w:w="70" w:type="dxa"/>
              <w:left w:w="90" w:type="dxa"/>
              <w:bottom w:w="70" w:type="dxa"/>
              <w:right w:w="90" w:type="dxa"/>
            </w:tcMar>
            <w:vAlign w:val="center"/>
          </w:tcPr>
          <w:p w14:paraId="295AAB41" w14:textId="77777777" w:rsidR="002B1BC1" w:rsidRPr="008417C7" w:rsidRDefault="00800DB2">
            <w:pPr>
              <w:spacing w:after="0"/>
              <w:rPr>
                <w:lang w:val="de-DE"/>
              </w:rPr>
            </w:pPr>
            <w:r w:rsidRPr="008417C7">
              <w:rPr>
                <w:b/>
                <w:color w:val="0F4C81"/>
                <w:sz w:val="19"/>
                <w:lang w:val="de-DE"/>
              </w:rPr>
              <w:t>PLZ / Ort</w:t>
            </w:r>
          </w:p>
        </w:tc>
        <w:tc>
          <w:tcPr>
            <w:tcW w:w="7023" w:type="dxa"/>
            <w:tcMar>
              <w:top w:w="70" w:type="dxa"/>
              <w:left w:w="90" w:type="dxa"/>
              <w:bottom w:w="70" w:type="dxa"/>
              <w:right w:w="90" w:type="dxa"/>
            </w:tcMar>
            <w:vAlign w:val="center"/>
          </w:tcPr>
          <w:p w14:paraId="1668B329" w14:textId="77777777" w:rsidR="002B1BC1" w:rsidRPr="008417C7" w:rsidRDefault="002B1BC1">
            <w:pPr>
              <w:spacing w:after="0"/>
              <w:rPr>
                <w:lang w:val="de-DE"/>
              </w:rPr>
            </w:pPr>
          </w:p>
        </w:tc>
      </w:tr>
      <w:tr w:rsidR="002B1BC1" w:rsidRPr="008417C7" w14:paraId="5214EB2A" w14:textId="77777777" w:rsidTr="0006719F">
        <w:trPr>
          <w:cantSplit/>
        </w:trPr>
        <w:tc>
          <w:tcPr>
            <w:tcW w:w="3175" w:type="dxa"/>
            <w:shd w:val="clear" w:color="auto" w:fill="EAF3F8"/>
            <w:tcMar>
              <w:top w:w="70" w:type="dxa"/>
              <w:left w:w="90" w:type="dxa"/>
              <w:bottom w:w="70" w:type="dxa"/>
              <w:right w:w="90" w:type="dxa"/>
            </w:tcMar>
            <w:vAlign w:val="center"/>
          </w:tcPr>
          <w:p w14:paraId="2D313EC4" w14:textId="77777777" w:rsidR="002B1BC1" w:rsidRPr="008417C7" w:rsidRDefault="00800DB2">
            <w:pPr>
              <w:spacing w:after="0"/>
              <w:rPr>
                <w:lang w:val="de-DE"/>
              </w:rPr>
            </w:pPr>
            <w:r w:rsidRPr="008417C7">
              <w:rPr>
                <w:b/>
                <w:color w:val="0F4C81"/>
                <w:sz w:val="19"/>
                <w:lang w:val="de-DE"/>
              </w:rPr>
              <w:t>Ansprechpartner Angebot</w:t>
            </w:r>
          </w:p>
        </w:tc>
        <w:tc>
          <w:tcPr>
            <w:tcW w:w="7023" w:type="dxa"/>
            <w:tcMar>
              <w:top w:w="70" w:type="dxa"/>
              <w:left w:w="90" w:type="dxa"/>
              <w:bottom w:w="70" w:type="dxa"/>
              <w:right w:w="90" w:type="dxa"/>
            </w:tcMar>
            <w:vAlign w:val="center"/>
          </w:tcPr>
          <w:p w14:paraId="5541A2F1" w14:textId="77777777" w:rsidR="002B1BC1" w:rsidRPr="008417C7" w:rsidRDefault="002B1BC1">
            <w:pPr>
              <w:spacing w:after="0"/>
              <w:rPr>
                <w:lang w:val="de-DE"/>
              </w:rPr>
            </w:pPr>
          </w:p>
        </w:tc>
      </w:tr>
      <w:tr w:rsidR="002B1BC1" w:rsidRPr="008417C7" w14:paraId="6823384E" w14:textId="77777777" w:rsidTr="0006719F">
        <w:trPr>
          <w:cantSplit/>
        </w:trPr>
        <w:tc>
          <w:tcPr>
            <w:tcW w:w="3175" w:type="dxa"/>
            <w:shd w:val="clear" w:color="auto" w:fill="EAF3F8"/>
            <w:tcMar>
              <w:top w:w="70" w:type="dxa"/>
              <w:left w:w="90" w:type="dxa"/>
              <w:bottom w:w="70" w:type="dxa"/>
              <w:right w:w="90" w:type="dxa"/>
            </w:tcMar>
            <w:vAlign w:val="center"/>
          </w:tcPr>
          <w:p w14:paraId="078E8E84" w14:textId="77777777" w:rsidR="002B1BC1" w:rsidRPr="008417C7" w:rsidRDefault="00800DB2">
            <w:pPr>
              <w:spacing w:after="0"/>
              <w:rPr>
                <w:lang w:val="de-DE"/>
              </w:rPr>
            </w:pPr>
            <w:r w:rsidRPr="008417C7">
              <w:rPr>
                <w:b/>
                <w:color w:val="0F4C81"/>
                <w:sz w:val="19"/>
                <w:lang w:val="de-DE"/>
              </w:rPr>
              <w:t>Telefon / E-Mail</w:t>
            </w:r>
          </w:p>
        </w:tc>
        <w:tc>
          <w:tcPr>
            <w:tcW w:w="7023" w:type="dxa"/>
            <w:tcMar>
              <w:top w:w="70" w:type="dxa"/>
              <w:left w:w="90" w:type="dxa"/>
              <w:bottom w:w="70" w:type="dxa"/>
              <w:right w:w="90" w:type="dxa"/>
            </w:tcMar>
            <w:vAlign w:val="center"/>
          </w:tcPr>
          <w:p w14:paraId="02FE12C8" w14:textId="77777777" w:rsidR="002B1BC1" w:rsidRPr="008417C7" w:rsidRDefault="002B1BC1">
            <w:pPr>
              <w:spacing w:after="0"/>
              <w:rPr>
                <w:lang w:val="de-DE"/>
              </w:rPr>
            </w:pPr>
          </w:p>
        </w:tc>
      </w:tr>
      <w:tr w:rsidR="002B1BC1" w:rsidRPr="008417C7" w14:paraId="7A456870" w14:textId="77777777" w:rsidTr="0006719F">
        <w:trPr>
          <w:cantSplit/>
        </w:trPr>
        <w:tc>
          <w:tcPr>
            <w:tcW w:w="3175" w:type="dxa"/>
            <w:shd w:val="clear" w:color="auto" w:fill="EAF3F8"/>
            <w:tcMar>
              <w:top w:w="70" w:type="dxa"/>
              <w:left w:w="90" w:type="dxa"/>
              <w:bottom w:w="70" w:type="dxa"/>
              <w:right w:w="90" w:type="dxa"/>
            </w:tcMar>
            <w:vAlign w:val="center"/>
          </w:tcPr>
          <w:p w14:paraId="2A33E447" w14:textId="77777777" w:rsidR="002B1BC1" w:rsidRPr="008417C7" w:rsidRDefault="00800DB2">
            <w:pPr>
              <w:spacing w:after="0"/>
              <w:rPr>
                <w:lang w:val="de-DE"/>
              </w:rPr>
            </w:pPr>
            <w:r w:rsidRPr="008417C7">
              <w:rPr>
                <w:b/>
                <w:color w:val="0F4C81"/>
                <w:sz w:val="19"/>
                <w:lang w:val="de-DE"/>
              </w:rPr>
              <w:t>Projektleiter (deutschsprachig)</w:t>
            </w:r>
          </w:p>
        </w:tc>
        <w:tc>
          <w:tcPr>
            <w:tcW w:w="7023" w:type="dxa"/>
            <w:tcMar>
              <w:top w:w="70" w:type="dxa"/>
              <w:left w:w="90" w:type="dxa"/>
              <w:bottom w:w="70" w:type="dxa"/>
              <w:right w:w="90" w:type="dxa"/>
            </w:tcMar>
            <w:vAlign w:val="center"/>
          </w:tcPr>
          <w:p w14:paraId="23C93D67" w14:textId="77777777" w:rsidR="002B1BC1" w:rsidRPr="008417C7" w:rsidRDefault="002B1BC1">
            <w:pPr>
              <w:spacing w:after="0"/>
              <w:rPr>
                <w:lang w:val="de-DE"/>
              </w:rPr>
            </w:pPr>
          </w:p>
        </w:tc>
      </w:tr>
      <w:tr w:rsidR="002B1BC1" w:rsidRPr="008417C7" w14:paraId="0F27DC33" w14:textId="77777777" w:rsidTr="0006719F">
        <w:trPr>
          <w:cantSplit/>
        </w:trPr>
        <w:tc>
          <w:tcPr>
            <w:tcW w:w="3175" w:type="dxa"/>
            <w:shd w:val="clear" w:color="auto" w:fill="EAF3F8"/>
            <w:tcMar>
              <w:top w:w="70" w:type="dxa"/>
              <w:left w:w="90" w:type="dxa"/>
              <w:bottom w:w="70" w:type="dxa"/>
              <w:right w:w="90" w:type="dxa"/>
            </w:tcMar>
            <w:vAlign w:val="center"/>
          </w:tcPr>
          <w:p w14:paraId="53C49097" w14:textId="77777777" w:rsidR="002B1BC1" w:rsidRPr="008417C7" w:rsidRDefault="00800DB2">
            <w:pPr>
              <w:spacing w:after="0"/>
              <w:rPr>
                <w:lang w:val="de-DE"/>
              </w:rPr>
            </w:pPr>
            <w:r w:rsidRPr="008417C7">
              <w:rPr>
                <w:b/>
                <w:color w:val="0F4C81"/>
                <w:sz w:val="19"/>
                <w:lang w:val="de-DE"/>
              </w:rPr>
              <w:t>Technischer Ansprechpartner</w:t>
            </w:r>
          </w:p>
        </w:tc>
        <w:tc>
          <w:tcPr>
            <w:tcW w:w="7023" w:type="dxa"/>
            <w:tcMar>
              <w:top w:w="70" w:type="dxa"/>
              <w:left w:w="90" w:type="dxa"/>
              <w:bottom w:w="70" w:type="dxa"/>
              <w:right w:w="90" w:type="dxa"/>
            </w:tcMar>
            <w:vAlign w:val="center"/>
          </w:tcPr>
          <w:p w14:paraId="36EBCD18" w14:textId="77777777" w:rsidR="002B1BC1" w:rsidRPr="008417C7" w:rsidRDefault="002B1BC1">
            <w:pPr>
              <w:spacing w:after="0"/>
              <w:rPr>
                <w:lang w:val="de-DE"/>
              </w:rPr>
            </w:pPr>
          </w:p>
        </w:tc>
      </w:tr>
    </w:tbl>
    <w:p w14:paraId="27C6E082" w14:textId="77777777" w:rsidR="001E613F" w:rsidRPr="008417C7" w:rsidRDefault="001E613F">
      <w:pPr>
        <w:pStyle w:val="HeadingGreen"/>
        <w:rPr>
          <w:color w:val="002060"/>
          <w:lang w:val="de-DE"/>
        </w:rPr>
      </w:pPr>
    </w:p>
    <w:p w14:paraId="07375923" w14:textId="3E513549" w:rsidR="002B1BC1" w:rsidRPr="008417C7" w:rsidRDefault="001777F4">
      <w:pPr>
        <w:pStyle w:val="HeadingGreen"/>
        <w:rPr>
          <w:color w:val="002060"/>
          <w:lang w:val="de-DE"/>
        </w:rPr>
      </w:pPr>
      <w:r w:rsidRPr="008417C7">
        <w:rPr>
          <w:color w:val="002060"/>
          <w:lang w:val="de-DE"/>
        </w:rPr>
        <w:t>8</w:t>
      </w:r>
      <w:r w:rsidR="00800DB2" w:rsidRPr="008417C7">
        <w:rPr>
          <w:color w:val="002060"/>
          <w:lang w:val="de-DE"/>
        </w:rPr>
        <w:t>.2 Eigenerklärungen des Bieters</w:t>
      </w:r>
    </w:p>
    <w:tbl>
      <w:tblPr>
        <w:tblW w:w="10198" w:type="dxa"/>
        <w:tblBorders>
          <w:top w:val="single" w:sz="6" w:space="0" w:color="C8D6DF"/>
          <w:left w:val="single" w:sz="6" w:space="0" w:color="C8D6DF"/>
          <w:bottom w:val="single" w:sz="6" w:space="0" w:color="C8D6DF"/>
          <w:right w:val="single" w:sz="6" w:space="0" w:color="C8D6DF"/>
          <w:insideH w:val="single" w:sz="6" w:space="0" w:color="C8D6DF"/>
          <w:insideV w:val="single" w:sz="6" w:space="0" w:color="C8D6DF"/>
        </w:tblBorders>
        <w:tblLook w:val="04A0" w:firstRow="1" w:lastRow="0" w:firstColumn="1" w:lastColumn="0" w:noHBand="0" w:noVBand="1"/>
      </w:tblPr>
      <w:tblGrid>
        <w:gridCol w:w="6123"/>
        <w:gridCol w:w="1247"/>
        <w:gridCol w:w="2828"/>
      </w:tblGrid>
      <w:tr w:rsidR="002B1BC1" w:rsidRPr="008417C7" w14:paraId="269F5872" w14:textId="77777777" w:rsidTr="0006719F">
        <w:trPr>
          <w:tblHeader/>
        </w:trPr>
        <w:tc>
          <w:tcPr>
            <w:tcW w:w="6123" w:type="dxa"/>
            <w:shd w:val="clear" w:color="auto" w:fill="2E7D32"/>
            <w:tcMar>
              <w:top w:w="70" w:type="dxa"/>
              <w:left w:w="90" w:type="dxa"/>
              <w:bottom w:w="70" w:type="dxa"/>
              <w:right w:w="90" w:type="dxa"/>
            </w:tcMar>
            <w:vAlign w:val="center"/>
          </w:tcPr>
          <w:p w14:paraId="71634790" w14:textId="77777777" w:rsidR="002B1BC1" w:rsidRPr="008417C7" w:rsidRDefault="00800DB2">
            <w:pPr>
              <w:spacing w:after="0"/>
              <w:jc w:val="center"/>
              <w:rPr>
                <w:lang w:val="de-DE"/>
              </w:rPr>
            </w:pPr>
            <w:r w:rsidRPr="008417C7">
              <w:rPr>
                <w:b/>
                <w:color w:val="FFFFFF"/>
                <w:lang w:val="de-DE"/>
              </w:rPr>
              <w:t>Erklärung</w:t>
            </w:r>
          </w:p>
        </w:tc>
        <w:tc>
          <w:tcPr>
            <w:tcW w:w="1247" w:type="dxa"/>
            <w:shd w:val="clear" w:color="auto" w:fill="2E7D32"/>
            <w:tcMar>
              <w:top w:w="70" w:type="dxa"/>
              <w:left w:w="90" w:type="dxa"/>
              <w:bottom w:w="70" w:type="dxa"/>
              <w:right w:w="90" w:type="dxa"/>
            </w:tcMar>
            <w:vAlign w:val="center"/>
          </w:tcPr>
          <w:p w14:paraId="08BD53D4" w14:textId="77777777" w:rsidR="002B1BC1" w:rsidRPr="008417C7" w:rsidRDefault="00800DB2">
            <w:pPr>
              <w:spacing w:after="0"/>
              <w:jc w:val="center"/>
              <w:rPr>
                <w:lang w:val="de-DE"/>
              </w:rPr>
            </w:pPr>
            <w:r w:rsidRPr="008417C7">
              <w:rPr>
                <w:b/>
                <w:color w:val="FFFFFF"/>
                <w:lang w:val="de-DE"/>
              </w:rPr>
              <w:t>Ja</w:t>
            </w:r>
          </w:p>
        </w:tc>
        <w:tc>
          <w:tcPr>
            <w:tcW w:w="2828" w:type="dxa"/>
            <w:shd w:val="clear" w:color="auto" w:fill="2E7D32"/>
            <w:tcMar>
              <w:top w:w="70" w:type="dxa"/>
              <w:left w:w="90" w:type="dxa"/>
              <w:bottom w:w="70" w:type="dxa"/>
              <w:right w:w="90" w:type="dxa"/>
            </w:tcMar>
            <w:vAlign w:val="center"/>
          </w:tcPr>
          <w:p w14:paraId="6245B0DF" w14:textId="77777777" w:rsidR="002B1BC1" w:rsidRPr="008417C7" w:rsidRDefault="00800DB2">
            <w:pPr>
              <w:spacing w:after="0"/>
              <w:jc w:val="center"/>
              <w:rPr>
                <w:lang w:val="de-DE"/>
              </w:rPr>
            </w:pPr>
            <w:r w:rsidRPr="008417C7">
              <w:rPr>
                <w:b/>
                <w:color w:val="FFFFFF"/>
                <w:lang w:val="de-DE"/>
              </w:rPr>
              <w:t>Nein</w:t>
            </w:r>
          </w:p>
        </w:tc>
      </w:tr>
      <w:tr w:rsidR="002B1BC1" w:rsidRPr="008417C7" w14:paraId="7B41C6F2" w14:textId="77777777" w:rsidTr="0006719F">
        <w:trPr>
          <w:cantSplit/>
        </w:trPr>
        <w:tc>
          <w:tcPr>
            <w:tcW w:w="6123" w:type="dxa"/>
            <w:tcMar>
              <w:top w:w="70" w:type="dxa"/>
              <w:left w:w="90" w:type="dxa"/>
              <w:bottom w:w="70" w:type="dxa"/>
              <w:right w:w="90" w:type="dxa"/>
            </w:tcMar>
            <w:vAlign w:val="center"/>
          </w:tcPr>
          <w:p w14:paraId="4A10C370" w14:textId="77777777" w:rsidR="002B1BC1" w:rsidRPr="008417C7" w:rsidRDefault="00800DB2">
            <w:pPr>
              <w:spacing w:after="0"/>
              <w:rPr>
                <w:lang w:val="de-DE"/>
              </w:rPr>
            </w:pPr>
            <w:r w:rsidRPr="008417C7">
              <w:rPr>
                <w:sz w:val="18"/>
                <w:lang w:val="de-DE"/>
              </w:rPr>
              <w:t>Wir sind aktuell zertifizierter Xelion-Partner bzw. autorisierter Xelion-Fachhandelspartner.</w:t>
            </w:r>
          </w:p>
        </w:tc>
        <w:tc>
          <w:tcPr>
            <w:tcW w:w="1247" w:type="dxa"/>
            <w:tcMar>
              <w:top w:w="70" w:type="dxa"/>
              <w:left w:w="90" w:type="dxa"/>
              <w:bottom w:w="70" w:type="dxa"/>
              <w:right w:w="90" w:type="dxa"/>
            </w:tcMar>
            <w:vAlign w:val="center"/>
          </w:tcPr>
          <w:p w14:paraId="0026781B" w14:textId="77777777" w:rsidR="002B1BC1" w:rsidRPr="008417C7" w:rsidRDefault="00800DB2">
            <w:pPr>
              <w:spacing w:after="0"/>
              <w:jc w:val="center"/>
              <w:rPr>
                <w:lang w:val="de-DE"/>
              </w:rPr>
            </w:pPr>
            <w:r w:rsidRPr="008417C7">
              <w:rPr>
                <w:sz w:val="24"/>
                <w:lang w:val="de-DE"/>
              </w:rPr>
              <w:t>☐</w:t>
            </w:r>
          </w:p>
        </w:tc>
        <w:tc>
          <w:tcPr>
            <w:tcW w:w="2828" w:type="dxa"/>
            <w:tcMar>
              <w:top w:w="70" w:type="dxa"/>
              <w:left w:w="90" w:type="dxa"/>
              <w:bottom w:w="70" w:type="dxa"/>
              <w:right w:w="90" w:type="dxa"/>
            </w:tcMar>
            <w:vAlign w:val="center"/>
          </w:tcPr>
          <w:p w14:paraId="5EDA642C" w14:textId="77777777" w:rsidR="002B1BC1" w:rsidRPr="008417C7" w:rsidRDefault="00800DB2">
            <w:pPr>
              <w:spacing w:after="0"/>
              <w:jc w:val="center"/>
              <w:rPr>
                <w:lang w:val="de-DE"/>
              </w:rPr>
            </w:pPr>
            <w:r w:rsidRPr="008417C7">
              <w:rPr>
                <w:sz w:val="24"/>
                <w:lang w:val="de-DE"/>
              </w:rPr>
              <w:t>☐</w:t>
            </w:r>
          </w:p>
        </w:tc>
      </w:tr>
      <w:tr w:rsidR="002B1BC1" w:rsidRPr="008417C7" w14:paraId="6E6DE450" w14:textId="77777777" w:rsidTr="0006719F">
        <w:trPr>
          <w:cantSplit/>
        </w:trPr>
        <w:tc>
          <w:tcPr>
            <w:tcW w:w="6123" w:type="dxa"/>
            <w:tcMar>
              <w:top w:w="70" w:type="dxa"/>
              <w:left w:w="90" w:type="dxa"/>
              <w:bottom w:w="70" w:type="dxa"/>
              <w:right w:w="90" w:type="dxa"/>
            </w:tcMar>
            <w:vAlign w:val="center"/>
          </w:tcPr>
          <w:p w14:paraId="257A2DC6" w14:textId="071519D2" w:rsidR="002B1BC1" w:rsidRPr="008417C7" w:rsidRDefault="001E613F">
            <w:pPr>
              <w:spacing w:after="0"/>
              <w:rPr>
                <w:lang w:val="de-DE"/>
              </w:rPr>
            </w:pPr>
            <w:r w:rsidRPr="008417C7">
              <w:rPr>
                <w:sz w:val="18"/>
                <w:lang w:val="de-DE"/>
              </w:rPr>
              <w:t xml:space="preserve">Wir garantieren das Sprachniveau C1 </w:t>
            </w:r>
            <w:r w:rsidR="00BF5FDF" w:rsidRPr="008417C7">
              <w:rPr>
                <w:sz w:val="18"/>
                <w:lang w:val="de-DE"/>
              </w:rPr>
              <w:t>für die deutsche Sprache</w:t>
            </w:r>
            <w:r w:rsidR="00BF5FDF" w:rsidRPr="008417C7">
              <w:rPr>
                <w:b/>
                <w:bCs/>
                <w:sz w:val="18"/>
                <w:lang w:val="de-DE"/>
              </w:rPr>
              <w:t xml:space="preserve"> </w:t>
            </w:r>
            <w:r w:rsidRPr="008417C7">
              <w:rPr>
                <w:sz w:val="18"/>
                <w:lang w:val="de-DE"/>
              </w:rPr>
              <w:t>inkl. Niederlassungen</w:t>
            </w:r>
            <w:r w:rsidR="00BF5FDF" w:rsidRPr="008417C7">
              <w:rPr>
                <w:sz w:val="18"/>
                <w:lang w:val="de-DE"/>
              </w:rPr>
              <w:t>, gemäß dem Gemeinsamen Europäischen Referenzrahmen.</w:t>
            </w:r>
          </w:p>
        </w:tc>
        <w:tc>
          <w:tcPr>
            <w:tcW w:w="1247" w:type="dxa"/>
            <w:tcMar>
              <w:top w:w="70" w:type="dxa"/>
              <w:left w:w="90" w:type="dxa"/>
              <w:bottom w:w="70" w:type="dxa"/>
              <w:right w:w="90" w:type="dxa"/>
            </w:tcMar>
            <w:vAlign w:val="center"/>
          </w:tcPr>
          <w:p w14:paraId="5B3AC225" w14:textId="77777777" w:rsidR="002B1BC1" w:rsidRPr="008417C7" w:rsidRDefault="00800DB2">
            <w:pPr>
              <w:spacing w:after="0"/>
              <w:jc w:val="center"/>
              <w:rPr>
                <w:lang w:val="de-DE"/>
              </w:rPr>
            </w:pPr>
            <w:r w:rsidRPr="008417C7">
              <w:rPr>
                <w:sz w:val="24"/>
                <w:lang w:val="de-DE"/>
              </w:rPr>
              <w:t>☐</w:t>
            </w:r>
          </w:p>
        </w:tc>
        <w:tc>
          <w:tcPr>
            <w:tcW w:w="2828" w:type="dxa"/>
            <w:tcMar>
              <w:top w:w="70" w:type="dxa"/>
              <w:left w:w="90" w:type="dxa"/>
              <w:bottom w:w="70" w:type="dxa"/>
              <w:right w:w="90" w:type="dxa"/>
            </w:tcMar>
            <w:vAlign w:val="center"/>
          </w:tcPr>
          <w:p w14:paraId="7836EEA3" w14:textId="77777777" w:rsidR="002B1BC1" w:rsidRPr="008417C7" w:rsidRDefault="00800DB2">
            <w:pPr>
              <w:spacing w:after="0"/>
              <w:jc w:val="center"/>
              <w:rPr>
                <w:lang w:val="de-DE"/>
              </w:rPr>
            </w:pPr>
            <w:r w:rsidRPr="008417C7">
              <w:rPr>
                <w:sz w:val="24"/>
                <w:lang w:val="de-DE"/>
              </w:rPr>
              <w:t>☐</w:t>
            </w:r>
          </w:p>
        </w:tc>
      </w:tr>
      <w:tr w:rsidR="002B1BC1" w:rsidRPr="008417C7" w14:paraId="6A87D893" w14:textId="77777777" w:rsidTr="0006719F">
        <w:trPr>
          <w:cantSplit/>
        </w:trPr>
        <w:tc>
          <w:tcPr>
            <w:tcW w:w="6123" w:type="dxa"/>
            <w:tcMar>
              <w:top w:w="70" w:type="dxa"/>
              <w:left w:w="90" w:type="dxa"/>
              <w:bottom w:w="70" w:type="dxa"/>
              <w:right w:w="90" w:type="dxa"/>
            </w:tcMar>
            <w:vAlign w:val="center"/>
          </w:tcPr>
          <w:p w14:paraId="08DCD012" w14:textId="77777777" w:rsidR="002B1BC1" w:rsidRPr="008417C7" w:rsidRDefault="00800DB2">
            <w:pPr>
              <w:spacing w:after="0"/>
              <w:rPr>
                <w:lang w:val="de-DE"/>
              </w:rPr>
            </w:pPr>
            <w:r w:rsidRPr="008417C7">
              <w:rPr>
                <w:sz w:val="18"/>
                <w:lang w:val="de-DE"/>
              </w:rPr>
              <w:t>Wir bieten die geforderten Xelion User- und Device-Lizenzen entsprechend der beschriebenen Logik an.</w:t>
            </w:r>
          </w:p>
        </w:tc>
        <w:tc>
          <w:tcPr>
            <w:tcW w:w="1247" w:type="dxa"/>
            <w:tcMar>
              <w:top w:w="70" w:type="dxa"/>
              <w:left w:w="90" w:type="dxa"/>
              <w:bottom w:w="70" w:type="dxa"/>
              <w:right w:w="90" w:type="dxa"/>
            </w:tcMar>
            <w:vAlign w:val="center"/>
          </w:tcPr>
          <w:p w14:paraId="1A26F186" w14:textId="77777777" w:rsidR="002B1BC1" w:rsidRPr="008417C7" w:rsidRDefault="00800DB2">
            <w:pPr>
              <w:spacing w:after="0"/>
              <w:jc w:val="center"/>
              <w:rPr>
                <w:lang w:val="de-DE"/>
              </w:rPr>
            </w:pPr>
            <w:r w:rsidRPr="008417C7">
              <w:rPr>
                <w:sz w:val="24"/>
                <w:lang w:val="de-DE"/>
              </w:rPr>
              <w:t>☐</w:t>
            </w:r>
          </w:p>
        </w:tc>
        <w:tc>
          <w:tcPr>
            <w:tcW w:w="2828" w:type="dxa"/>
            <w:tcMar>
              <w:top w:w="70" w:type="dxa"/>
              <w:left w:w="90" w:type="dxa"/>
              <w:bottom w:w="70" w:type="dxa"/>
              <w:right w:w="90" w:type="dxa"/>
            </w:tcMar>
            <w:vAlign w:val="center"/>
          </w:tcPr>
          <w:p w14:paraId="630C50E2" w14:textId="77777777" w:rsidR="002B1BC1" w:rsidRPr="008417C7" w:rsidRDefault="00800DB2">
            <w:pPr>
              <w:spacing w:after="0"/>
              <w:jc w:val="center"/>
              <w:rPr>
                <w:lang w:val="de-DE"/>
              </w:rPr>
            </w:pPr>
            <w:r w:rsidRPr="008417C7">
              <w:rPr>
                <w:sz w:val="24"/>
                <w:lang w:val="de-DE"/>
              </w:rPr>
              <w:t>☐</w:t>
            </w:r>
          </w:p>
        </w:tc>
      </w:tr>
      <w:tr w:rsidR="002B1BC1" w:rsidRPr="008417C7" w14:paraId="08BE253E" w14:textId="77777777" w:rsidTr="0006719F">
        <w:trPr>
          <w:cantSplit/>
        </w:trPr>
        <w:tc>
          <w:tcPr>
            <w:tcW w:w="6123" w:type="dxa"/>
            <w:tcMar>
              <w:top w:w="70" w:type="dxa"/>
              <w:left w:w="90" w:type="dxa"/>
              <w:bottom w:w="70" w:type="dxa"/>
              <w:right w:w="90" w:type="dxa"/>
            </w:tcMar>
            <w:vAlign w:val="center"/>
          </w:tcPr>
          <w:p w14:paraId="788C5D82" w14:textId="77777777" w:rsidR="002B1BC1" w:rsidRPr="008417C7" w:rsidRDefault="00800DB2">
            <w:pPr>
              <w:spacing w:after="0"/>
              <w:rPr>
                <w:lang w:val="de-DE"/>
              </w:rPr>
            </w:pPr>
            <w:r w:rsidRPr="008417C7">
              <w:rPr>
                <w:sz w:val="18"/>
                <w:lang w:val="de-DE"/>
              </w:rPr>
              <w:t>Wir bieten die geforderten IP-Telefone und 4-/8-Port-IP-Analog-Gateways in betriebsbereiter Konfiguration an.</w:t>
            </w:r>
          </w:p>
        </w:tc>
        <w:tc>
          <w:tcPr>
            <w:tcW w:w="1247" w:type="dxa"/>
            <w:tcMar>
              <w:top w:w="70" w:type="dxa"/>
              <w:left w:w="90" w:type="dxa"/>
              <w:bottom w:w="70" w:type="dxa"/>
              <w:right w:w="90" w:type="dxa"/>
            </w:tcMar>
            <w:vAlign w:val="center"/>
          </w:tcPr>
          <w:p w14:paraId="3BEC49D3" w14:textId="77777777" w:rsidR="002B1BC1" w:rsidRPr="008417C7" w:rsidRDefault="00800DB2">
            <w:pPr>
              <w:spacing w:after="0"/>
              <w:jc w:val="center"/>
              <w:rPr>
                <w:lang w:val="de-DE"/>
              </w:rPr>
            </w:pPr>
            <w:r w:rsidRPr="008417C7">
              <w:rPr>
                <w:sz w:val="24"/>
                <w:lang w:val="de-DE"/>
              </w:rPr>
              <w:t>☐</w:t>
            </w:r>
          </w:p>
        </w:tc>
        <w:tc>
          <w:tcPr>
            <w:tcW w:w="2828" w:type="dxa"/>
            <w:tcMar>
              <w:top w:w="70" w:type="dxa"/>
              <w:left w:w="90" w:type="dxa"/>
              <w:bottom w:w="70" w:type="dxa"/>
              <w:right w:w="90" w:type="dxa"/>
            </w:tcMar>
            <w:vAlign w:val="center"/>
          </w:tcPr>
          <w:p w14:paraId="72D8F865" w14:textId="77777777" w:rsidR="002B1BC1" w:rsidRPr="008417C7" w:rsidRDefault="00800DB2">
            <w:pPr>
              <w:spacing w:after="0"/>
              <w:jc w:val="center"/>
              <w:rPr>
                <w:lang w:val="de-DE"/>
              </w:rPr>
            </w:pPr>
            <w:r w:rsidRPr="008417C7">
              <w:rPr>
                <w:sz w:val="24"/>
                <w:lang w:val="de-DE"/>
              </w:rPr>
              <w:t>☐</w:t>
            </w:r>
          </w:p>
        </w:tc>
      </w:tr>
      <w:tr w:rsidR="002B1BC1" w:rsidRPr="008417C7" w14:paraId="1F7A10ED" w14:textId="77777777" w:rsidTr="0006719F">
        <w:trPr>
          <w:cantSplit/>
        </w:trPr>
        <w:tc>
          <w:tcPr>
            <w:tcW w:w="6123" w:type="dxa"/>
            <w:tcMar>
              <w:top w:w="70" w:type="dxa"/>
              <w:left w:w="90" w:type="dxa"/>
              <w:bottom w:w="70" w:type="dxa"/>
              <w:right w:w="90" w:type="dxa"/>
            </w:tcMar>
            <w:vAlign w:val="center"/>
          </w:tcPr>
          <w:p w14:paraId="01A77A64" w14:textId="25A6A00F" w:rsidR="002B1BC1" w:rsidRPr="008417C7" w:rsidRDefault="00800DB2">
            <w:pPr>
              <w:spacing w:after="0"/>
              <w:rPr>
                <w:lang w:val="de-DE"/>
              </w:rPr>
            </w:pPr>
            <w:r w:rsidRPr="008417C7">
              <w:rPr>
                <w:sz w:val="18"/>
                <w:lang w:val="de-DE"/>
              </w:rPr>
              <w:t xml:space="preserve">Wir haben sämtliche für die betriebsbereite Einführung erforderlichen </w:t>
            </w:r>
            <w:r w:rsidR="00016678" w:rsidRPr="008417C7">
              <w:rPr>
                <w:sz w:val="18"/>
                <w:lang w:val="de-DE"/>
              </w:rPr>
              <w:t>Personentage</w:t>
            </w:r>
            <w:r w:rsidRPr="008417C7">
              <w:rPr>
                <w:sz w:val="18"/>
                <w:lang w:val="de-DE"/>
              </w:rPr>
              <w:t xml:space="preserve"> kalkuliert.</w:t>
            </w:r>
          </w:p>
        </w:tc>
        <w:tc>
          <w:tcPr>
            <w:tcW w:w="1247" w:type="dxa"/>
            <w:tcMar>
              <w:top w:w="70" w:type="dxa"/>
              <w:left w:w="90" w:type="dxa"/>
              <w:bottom w:w="70" w:type="dxa"/>
              <w:right w:w="90" w:type="dxa"/>
            </w:tcMar>
            <w:vAlign w:val="center"/>
          </w:tcPr>
          <w:p w14:paraId="110F1104" w14:textId="77777777" w:rsidR="002B1BC1" w:rsidRPr="008417C7" w:rsidRDefault="00800DB2">
            <w:pPr>
              <w:spacing w:after="0"/>
              <w:jc w:val="center"/>
              <w:rPr>
                <w:lang w:val="de-DE"/>
              </w:rPr>
            </w:pPr>
            <w:r w:rsidRPr="008417C7">
              <w:rPr>
                <w:sz w:val="24"/>
                <w:lang w:val="de-DE"/>
              </w:rPr>
              <w:t>☐</w:t>
            </w:r>
          </w:p>
        </w:tc>
        <w:tc>
          <w:tcPr>
            <w:tcW w:w="2828" w:type="dxa"/>
            <w:tcMar>
              <w:top w:w="70" w:type="dxa"/>
              <w:left w:w="90" w:type="dxa"/>
              <w:bottom w:w="70" w:type="dxa"/>
              <w:right w:w="90" w:type="dxa"/>
            </w:tcMar>
            <w:vAlign w:val="center"/>
          </w:tcPr>
          <w:p w14:paraId="0A0C9342" w14:textId="77777777" w:rsidR="002B1BC1" w:rsidRPr="008417C7" w:rsidRDefault="00800DB2">
            <w:pPr>
              <w:spacing w:after="0"/>
              <w:jc w:val="center"/>
              <w:rPr>
                <w:lang w:val="de-DE"/>
              </w:rPr>
            </w:pPr>
            <w:r w:rsidRPr="008417C7">
              <w:rPr>
                <w:sz w:val="24"/>
                <w:lang w:val="de-DE"/>
              </w:rPr>
              <w:t>☐</w:t>
            </w:r>
          </w:p>
        </w:tc>
      </w:tr>
      <w:tr w:rsidR="002B1BC1" w:rsidRPr="008417C7" w14:paraId="32AD17E6" w14:textId="77777777" w:rsidTr="0006719F">
        <w:trPr>
          <w:cantSplit/>
        </w:trPr>
        <w:tc>
          <w:tcPr>
            <w:tcW w:w="6123" w:type="dxa"/>
            <w:tcMar>
              <w:top w:w="70" w:type="dxa"/>
              <w:left w:w="90" w:type="dxa"/>
              <w:bottom w:w="70" w:type="dxa"/>
              <w:right w:w="90" w:type="dxa"/>
            </w:tcMar>
            <w:vAlign w:val="center"/>
          </w:tcPr>
          <w:p w14:paraId="28E809EF" w14:textId="77777777" w:rsidR="002B1BC1" w:rsidRPr="008417C7" w:rsidRDefault="00800DB2">
            <w:pPr>
              <w:spacing w:after="0"/>
              <w:rPr>
                <w:lang w:val="de-DE"/>
              </w:rPr>
            </w:pPr>
            <w:r w:rsidRPr="008417C7">
              <w:rPr>
                <w:sz w:val="18"/>
                <w:lang w:val="de-DE"/>
              </w:rPr>
              <w:t>Wir bestätigen die vollständige Erfüllung der Muss-Anforderungen aus diesem Dokument und dem Lastenheft.</w:t>
            </w:r>
          </w:p>
        </w:tc>
        <w:tc>
          <w:tcPr>
            <w:tcW w:w="1247" w:type="dxa"/>
            <w:tcMar>
              <w:top w:w="70" w:type="dxa"/>
              <w:left w:w="90" w:type="dxa"/>
              <w:bottom w:w="70" w:type="dxa"/>
              <w:right w:w="90" w:type="dxa"/>
            </w:tcMar>
            <w:vAlign w:val="center"/>
          </w:tcPr>
          <w:p w14:paraId="68D1F000" w14:textId="77777777" w:rsidR="002B1BC1" w:rsidRPr="008417C7" w:rsidRDefault="00800DB2">
            <w:pPr>
              <w:spacing w:after="0"/>
              <w:jc w:val="center"/>
              <w:rPr>
                <w:lang w:val="de-DE"/>
              </w:rPr>
            </w:pPr>
            <w:r w:rsidRPr="008417C7">
              <w:rPr>
                <w:sz w:val="24"/>
                <w:lang w:val="de-DE"/>
              </w:rPr>
              <w:t>☐</w:t>
            </w:r>
          </w:p>
        </w:tc>
        <w:tc>
          <w:tcPr>
            <w:tcW w:w="2828" w:type="dxa"/>
            <w:tcMar>
              <w:top w:w="70" w:type="dxa"/>
              <w:left w:w="90" w:type="dxa"/>
              <w:bottom w:w="70" w:type="dxa"/>
              <w:right w:w="90" w:type="dxa"/>
            </w:tcMar>
            <w:vAlign w:val="center"/>
          </w:tcPr>
          <w:p w14:paraId="58F10DD9" w14:textId="77777777" w:rsidR="002B1BC1" w:rsidRPr="008417C7" w:rsidRDefault="00800DB2">
            <w:pPr>
              <w:spacing w:after="0"/>
              <w:jc w:val="center"/>
              <w:rPr>
                <w:lang w:val="de-DE"/>
              </w:rPr>
            </w:pPr>
            <w:r w:rsidRPr="008417C7">
              <w:rPr>
                <w:sz w:val="24"/>
                <w:lang w:val="de-DE"/>
              </w:rPr>
              <w:t>☐</w:t>
            </w:r>
          </w:p>
        </w:tc>
      </w:tr>
    </w:tbl>
    <w:p w14:paraId="649AF371" w14:textId="77777777" w:rsidR="00F80EB2" w:rsidRPr="008417C7" w:rsidRDefault="00F80EB2">
      <w:pPr>
        <w:pStyle w:val="HeadingGreen"/>
        <w:rPr>
          <w:color w:val="002060"/>
          <w:lang w:val="de-DE"/>
        </w:rPr>
      </w:pPr>
    </w:p>
    <w:p w14:paraId="357A92C5" w14:textId="696D6545" w:rsidR="002B1BC1" w:rsidRPr="008417C7" w:rsidRDefault="001777F4">
      <w:pPr>
        <w:pStyle w:val="HeadingGreen"/>
        <w:rPr>
          <w:color w:val="002060"/>
          <w:lang w:val="de-DE"/>
        </w:rPr>
      </w:pPr>
      <w:r w:rsidRPr="008417C7">
        <w:rPr>
          <w:color w:val="002060"/>
          <w:lang w:val="de-DE"/>
        </w:rPr>
        <w:t>8</w:t>
      </w:r>
      <w:r w:rsidR="00800DB2" w:rsidRPr="008417C7">
        <w:rPr>
          <w:color w:val="002060"/>
          <w:lang w:val="de-DE"/>
        </w:rPr>
        <w:t>.3 Nachweis Anfahrtszeit</w:t>
      </w:r>
    </w:p>
    <w:tbl>
      <w:tblPr>
        <w:tblW w:w="10340" w:type="dxa"/>
        <w:tblBorders>
          <w:top w:val="single" w:sz="6" w:space="0" w:color="C8D6DF"/>
          <w:left w:val="single" w:sz="6" w:space="0" w:color="C8D6DF"/>
          <w:bottom w:val="single" w:sz="6" w:space="0" w:color="C8D6DF"/>
          <w:right w:val="single" w:sz="6" w:space="0" w:color="C8D6DF"/>
          <w:insideH w:val="single" w:sz="6" w:space="0" w:color="C8D6DF"/>
          <w:insideV w:val="single" w:sz="6" w:space="0" w:color="C8D6DF"/>
        </w:tblBorders>
        <w:tblLook w:val="04A0" w:firstRow="1" w:lastRow="0" w:firstColumn="1" w:lastColumn="0" w:noHBand="0" w:noVBand="1"/>
      </w:tblPr>
      <w:tblGrid>
        <w:gridCol w:w="3628"/>
        <w:gridCol w:w="6712"/>
      </w:tblGrid>
      <w:tr w:rsidR="002B1BC1" w:rsidRPr="008417C7" w14:paraId="238D5C3B" w14:textId="77777777" w:rsidTr="0006719F">
        <w:trPr>
          <w:tblHeader/>
        </w:trPr>
        <w:tc>
          <w:tcPr>
            <w:tcW w:w="3628" w:type="dxa"/>
            <w:shd w:val="clear" w:color="auto" w:fill="EAF3F8"/>
            <w:tcMar>
              <w:top w:w="70" w:type="dxa"/>
              <w:left w:w="90" w:type="dxa"/>
              <w:bottom w:w="70" w:type="dxa"/>
              <w:right w:w="90" w:type="dxa"/>
            </w:tcMar>
            <w:vAlign w:val="center"/>
          </w:tcPr>
          <w:p w14:paraId="3A5D5C98" w14:textId="77777777" w:rsidR="002B1BC1" w:rsidRPr="008417C7" w:rsidRDefault="00800DB2">
            <w:pPr>
              <w:spacing w:after="0"/>
              <w:rPr>
                <w:lang w:val="de-DE"/>
              </w:rPr>
            </w:pPr>
            <w:r w:rsidRPr="008417C7">
              <w:rPr>
                <w:b/>
                <w:color w:val="0F4C81"/>
                <w:sz w:val="19"/>
                <w:lang w:val="de-DE"/>
              </w:rPr>
              <w:t>Maßgebliche Niederlassung / Servicestandort</w:t>
            </w:r>
          </w:p>
        </w:tc>
        <w:tc>
          <w:tcPr>
            <w:tcW w:w="6712" w:type="dxa"/>
            <w:tcMar>
              <w:top w:w="70" w:type="dxa"/>
              <w:left w:w="90" w:type="dxa"/>
              <w:bottom w:w="70" w:type="dxa"/>
              <w:right w:w="90" w:type="dxa"/>
            </w:tcMar>
            <w:vAlign w:val="center"/>
          </w:tcPr>
          <w:p w14:paraId="2AB60292" w14:textId="77777777" w:rsidR="002B1BC1" w:rsidRPr="008417C7" w:rsidRDefault="002B1BC1">
            <w:pPr>
              <w:spacing w:after="0"/>
              <w:rPr>
                <w:lang w:val="de-DE"/>
              </w:rPr>
            </w:pPr>
          </w:p>
        </w:tc>
      </w:tr>
      <w:tr w:rsidR="002B1BC1" w:rsidRPr="008417C7" w14:paraId="2FA03949" w14:textId="77777777" w:rsidTr="0006719F">
        <w:trPr>
          <w:cantSplit/>
        </w:trPr>
        <w:tc>
          <w:tcPr>
            <w:tcW w:w="3628" w:type="dxa"/>
            <w:shd w:val="clear" w:color="auto" w:fill="EAF3F8"/>
            <w:tcMar>
              <w:top w:w="70" w:type="dxa"/>
              <w:left w:w="90" w:type="dxa"/>
              <w:bottom w:w="70" w:type="dxa"/>
              <w:right w:w="90" w:type="dxa"/>
            </w:tcMar>
            <w:vAlign w:val="center"/>
          </w:tcPr>
          <w:p w14:paraId="0117F7F6" w14:textId="77777777" w:rsidR="002B1BC1" w:rsidRPr="008417C7" w:rsidRDefault="00800DB2">
            <w:pPr>
              <w:spacing w:after="0"/>
              <w:rPr>
                <w:lang w:val="de-DE"/>
              </w:rPr>
            </w:pPr>
            <w:r w:rsidRPr="008417C7">
              <w:rPr>
                <w:b/>
                <w:color w:val="0F4C81"/>
                <w:sz w:val="19"/>
                <w:lang w:val="de-DE"/>
              </w:rPr>
              <w:t>Adresse</w:t>
            </w:r>
          </w:p>
        </w:tc>
        <w:tc>
          <w:tcPr>
            <w:tcW w:w="6712" w:type="dxa"/>
            <w:tcMar>
              <w:top w:w="70" w:type="dxa"/>
              <w:left w:w="90" w:type="dxa"/>
              <w:bottom w:w="70" w:type="dxa"/>
              <w:right w:w="90" w:type="dxa"/>
            </w:tcMar>
            <w:vAlign w:val="center"/>
          </w:tcPr>
          <w:p w14:paraId="0F905882" w14:textId="77777777" w:rsidR="002B1BC1" w:rsidRPr="008417C7" w:rsidRDefault="002B1BC1">
            <w:pPr>
              <w:spacing w:after="0"/>
              <w:rPr>
                <w:lang w:val="de-DE"/>
              </w:rPr>
            </w:pPr>
          </w:p>
        </w:tc>
      </w:tr>
      <w:tr w:rsidR="002B1BC1" w:rsidRPr="008417C7" w14:paraId="0A0CCD9F" w14:textId="77777777" w:rsidTr="0006719F">
        <w:trPr>
          <w:cantSplit/>
        </w:trPr>
        <w:tc>
          <w:tcPr>
            <w:tcW w:w="3628" w:type="dxa"/>
            <w:shd w:val="clear" w:color="auto" w:fill="EAF3F8"/>
            <w:tcMar>
              <w:top w:w="70" w:type="dxa"/>
              <w:left w:w="90" w:type="dxa"/>
              <w:bottom w:w="70" w:type="dxa"/>
              <w:right w:w="90" w:type="dxa"/>
            </w:tcMar>
            <w:vAlign w:val="center"/>
          </w:tcPr>
          <w:p w14:paraId="30C2847E" w14:textId="77777777" w:rsidR="002B1BC1" w:rsidRPr="008417C7" w:rsidRDefault="00800DB2">
            <w:pPr>
              <w:spacing w:after="0"/>
              <w:rPr>
                <w:lang w:val="de-DE"/>
              </w:rPr>
            </w:pPr>
            <w:r w:rsidRPr="008417C7">
              <w:rPr>
                <w:b/>
                <w:color w:val="0F4C81"/>
                <w:sz w:val="19"/>
                <w:lang w:val="de-DE"/>
              </w:rPr>
              <w:t>Anfahrtszeit zum Kreishaus Recklinghausen</w:t>
            </w:r>
          </w:p>
        </w:tc>
        <w:tc>
          <w:tcPr>
            <w:tcW w:w="6712" w:type="dxa"/>
            <w:tcMar>
              <w:top w:w="70" w:type="dxa"/>
              <w:left w:w="90" w:type="dxa"/>
              <w:bottom w:w="70" w:type="dxa"/>
              <w:right w:w="90" w:type="dxa"/>
            </w:tcMar>
            <w:vAlign w:val="center"/>
          </w:tcPr>
          <w:p w14:paraId="3161A53C" w14:textId="77777777" w:rsidR="002B1BC1" w:rsidRPr="008417C7" w:rsidRDefault="00800DB2">
            <w:pPr>
              <w:spacing w:after="0"/>
              <w:rPr>
                <w:lang w:val="de-DE"/>
              </w:rPr>
            </w:pPr>
            <w:r w:rsidRPr="008417C7">
              <w:rPr>
                <w:sz w:val="19"/>
                <w:lang w:val="de-DE"/>
              </w:rPr>
              <w:t>__________ Minuten</w:t>
            </w:r>
          </w:p>
        </w:tc>
      </w:tr>
      <w:tr w:rsidR="002B1BC1" w:rsidRPr="008417C7" w14:paraId="22D85445" w14:textId="77777777" w:rsidTr="0006719F">
        <w:trPr>
          <w:cantSplit/>
        </w:trPr>
        <w:tc>
          <w:tcPr>
            <w:tcW w:w="3628" w:type="dxa"/>
            <w:shd w:val="clear" w:color="auto" w:fill="EAF3F8"/>
            <w:tcMar>
              <w:top w:w="70" w:type="dxa"/>
              <w:left w:w="90" w:type="dxa"/>
              <w:bottom w:w="70" w:type="dxa"/>
              <w:right w:w="90" w:type="dxa"/>
            </w:tcMar>
            <w:vAlign w:val="center"/>
          </w:tcPr>
          <w:p w14:paraId="28390E4A" w14:textId="77777777" w:rsidR="002B1BC1" w:rsidRPr="008417C7" w:rsidRDefault="00800DB2">
            <w:pPr>
              <w:spacing w:after="0"/>
              <w:rPr>
                <w:lang w:val="de-DE"/>
              </w:rPr>
            </w:pPr>
            <w:r w:rsidRPr="008417C7">
              <w:rPr>
                <w:b/>
                <w:color w:val="0F4C81"/>
                <w:sz w:val="19"/>
                <w:lang w:val="de-DE"/>
              </w:rPr>
              <w:lastRenderedPageBreak/>
              <w:t>Grundlage der Ermittlung</w:t>
            </w:r>
          </w:p>
        </w:tc>
        <w:tc>
          <w:tcPr>
            <w:tcW w:w="6712" w:type="dxa"/>
            <w:tcMar>
              <w:top w:w="70" w:type="dxa"/>
              <w:left w:w="90" w:type="dxa"/>
              <w:bottom w:w="70" w:type="dxa"/>
              <w:right w:w="90" w:type="dxa"/>
            </w:tcMar>
            <w:vAlign w:val="center"/>
          </w:tcPr>
          <w:p w14:paraId="2FE5ED96" w14:textId="5F6CFF25" w:rsidR="002B1BC1" w:rsidRPr="008417C7" w:rsidRDefault="00800DB2">
            <w:pPr>
              <w:spacing w:after="0"/>
              <w:rPr>
                <w:lang w:val="de-DE"/>
              </w:rPr>
            </w:pPr>
            <w:r w:rsidRPr="008417C7">
              <w:rPr>
                <w:sz w:val="19"/>
                <w:lang w:val="de-DE"/>
              </w:rPr>
              <w:t xml:space="preserve">☐ Eigene Einsatzplanung   ☐ Routenplaner   </w:t>
            </w:r>
            <w:r w:rsidR="00FD6846" w:rsidRPr="008417C7">
              <w:rPr>
                <w:sz w:val="19"/>
                <w:lang w:val="de-DE"/>
              </w:rPr>
              <w:br/>
            </w:r>
            <w:r w:rsidR="00FD6846" w:rsidRPr="008417C7">
              <w:rPr>
                <w:sz w:val="19"/>
                <w:lang w:val="de-DE"/>
              </w:rPr>
              <w:br/>
            </w:r>
            <w:r w:rsidRPr="008417C7">
              <w:rPr>
                <w:sz w:val="19"/>
                <w:lang w:val="de-DE"/>
              </w:rPr>
              <w:t>☐ Sonstige: __________________</w:t>
            </w:r>
            <w:r w:rsidR="00FD6846" w:rsidRPr="008417C7">
              <w:rPr>
                <w:sz w:val="19"/>
                <w:lang w:val="de-DE"/>
              </w:rPr>
              <w:t>______________</w:t>
            </w:r>
          </w:p>
        </w:tc>
      </w:tr>
    </w:tbl>
    <w:p w14:paraId="6025A2CF" w14:textId="4D2DC50B" w:rsidR="002B1BC1" w:rsidRPr="008417C7" w:rsidRDefault="001777F4">
      <w:pPr>
        <w:pStyle w:val="HeadingGreen"/>
        <w:rPr>
          <w:color w:val="002060"/>
          <w:lang w:val="de-DE"/>
        </w:rPr>
      </w:pPr>
      <w:r w:rsidRPr="008417C7">
        <w:rPr>
          <w:color w:val="002060"/>
          <w:lang w:val="de-DE"/>
        </w:rPr>
        <w:t>8</w:t>
      </w:r>
      <w:r w:rsidR="00800DB2" w:rsidRPr="008417C7">
        <w:rPr>
          <w:color w:val="002060"/>
          <w:lang w:val="de-DE"/>
        </w:rPr>
        <w:t>.4 Referenzen</w:t>
      </w:r>
    </w:p>
    <w:tbl>
      <w:tblPr>
        <w:tblW w:w="10340" w:type="dxa"/>
        <w:tblBorders>
          <w:top w:val="single" w:sz="6" w:space="0" w:color="C8D6DF"/>
          <w:left w:val="single" w:sz="6" w:space="0" w:color="C8D6DF"/>
          <w:bottom w:val="single" w:sz="6" w:space="0" w:color="C8D6DF"/>
          <w:right w:val="single" w:sz="6" w:space="0" w:color="C8D6DF"/>
          <w:insideH w:val="single" w:sz="6" w:space="0" w:color="C8D6DF"/>
          <w:insideV w:val="single" w:sz="6" w:space="0" w:color="C8D6DF"/>
        </w:tblBorders>
        <w:tblLook w:val="04A0" w:firstRow="1" w:lastRow="0" w:firstColumn="1" w:lastColumn="0" w:noHBand="0" w:noVBand="1"/>
      </w:tblPr>
      <w:tblGrid>
        <w:gridCol w:w="510"/>
        <w:gridCol w:w="2268"/>
        <w:gridCol w:w="2438"/>
        <w:gridCol w:w="1701"/>
        <w:gridCol w:w="3423"/>
      </w:tblGrid>
      <w:tr w:rsidR="002B1BC1" w:rsidRPr="008417C7" w14:paraId="76435948" w14:textId="77777777" w:rsidTr="0006719F">
        <w:trPr>
          <w:tblHeader/>
        </w:trPr>
        <w:tc>
          <w:tcPr>
            <w:tcW w:w="510" w:type="dxa"/>
            <w:shd w:val="clear" w:color="auto" w:fill="2E7D32"/>
            <w:tcMar>
              <w:top w:w="70" w:type="dxa"/>
              <w:left w:w="90" w:type="dxa"/>
              <w:bottom w:w="70" w:type="dxa"/>
              <w:right w:w="90" w:type="dxa"/>
            </w:tcMar>
            <w:vAlign w:val="center"/>
          </w:tcPr>
          <w:p w14:paraId="1EE3C930" w14:textId="77777777" w:rsidR="002B1BC1" w:rsidRPr="008417C7" w:rsidRDefault="00800DB2">
            <w:pPr>
              <w:spacing w:after="0"/>
              <w:jc w:val="center"/>
              <w:rPr>
                <w:lang w:val="de-DE"/>
              </w:rPr>
            </w:pPr>
            <w:r w:rsidRPr="008417C7">
              <w:rPr>
                <w:b/>
                <w:color w:val="FFFFFF"/>
                <w:sz w:val="19"/>
                <w:lang w:val="de-DE"/>
              </w:rPr>
              <w:t>Nr.</w:t>
            </w:r>
          </w:p>
        </w:tc>
        <w:tc>
          <w:tcPr>
            <w:tcW w:w="2268" w:type="dxa"/>
            <w:shd w:val="clear" w:color="auto" w:fill="2E7D32"/>
            <w:tcMar>
              <w:top w:w="70" w:type="dxa"/>
              <w:left w:w="90" w:type="dxa"/>
              <w:bottom w:w="70" w:type="dxa"/>
              <w:right w:w="90" w:type="dxa"/>
            </w:tcMar>
            <w:vAlign w:val="center"/>
          </w:tcPr>
          <w:p w14:paraId="23A9FA79" w14:textId="77777777" w:rsidR="002B1BC1" w:rsidRPr="008417C7" w:rsidRDefault="00800DB2">
            <w:pPr>
              <w:spacing w:after="0"/>
              <w:jc w:val="center"/>
              <w:rPr>
                <w:lang w:val="de-DE"/>
              </w:rPr>
            </w:pPr>
            <w:r w:rsidRPr="008417C7">
              <w:rPr>
                <w:b/>
                <w:color w:val="FFFFFF"/>
                <w:sz w:val="19"/>
                <w:lang w:val="de-DE"/>
              </w:rPr>
              <w:t>Kunde / Branche</w:t>
            </w:r>
          </w:p>
        </w:tc>
        <w:tc>
          <w:tcPr>
            <w:tcW w:w="2438" w:type="dxa"/>
            <w:shd w:val="clear" w:color="auto" w:fill="2E7D32"/>
            <w:tcMar>
              <w:top w:w="70" w:type="dxa"/>
              <w:left w:w="90" w:type="dxa"/>
              <w:bottom w:w="70" w:type="dxa"/>
              <w:right w:w="90" w:type="dxa"/>
            </w:tcMar>
            <w:vAlign w:val="center"/>
          </w:tcPr>
          <w:p w14:paraId="4AFACB19" w14:textId="77777777" w:rsidR="002B1BC1" w:rsidRPr="008417C7" w:rsidRDefault="00800DB2">
            <w:pPr>
              <w:spacing w:after="0"/>
              <w:jc w:val="center"/>
              <w:rPr>
                <w:lang w:val="de-DE"/>
              </w:rPr>
            </w:pPr>
            <w:r w:rsidRPr="008417C7">
              <w:rPr>
                <w:b/>
                <w:color w:val="FFFFFF"/>
                <w:sz w:val="19"/>
                <w:lang w:val="de-DE"/>
              </w:rPr>
              <w:t>Projektinhalt</w:t>
            </w:r>
          </w:p>
        </w:tc>
        <w:tc>
          <w:tcPr>
            <w:tcW w:w="1701" w:type="dxa"/>
            <w:shd w:val="clear" w:color="auto" w:fill="2E7D32"/>
            <w:tcMar>
              <w:top w:w="70" w:type="dxa"/>
              <w:left w:w="90" w:type="dxa"/>
              <w:bottom w:w="70" w:type="dxa"/>
              <w:right w:w="90" w:type="dxa"/>
            </w:tcMar>
            <w:vAlign w:val="center"/>
          </w:tcPr>
          <w:p w14:paraId="124E6171" w14:textId="77777777" w:rsidR="002B1BC1" w:rsidRPr="008417C7" w:rsidRDefault="00800DB2">
            <w:pPr>
              <w:spacing w:after="0"/>
              <w:jc w:val="center"/>
              <w:rPr>
                <w:lang w:val="de-DE"/>
              </w:rPr>
            </w:pPr>
            <w:r w:rsidRPr="008417C7">
              <w:rPr>
                <w:b/>
                <w:color w:val="FFFFFF"/>
                <w:sz w:val="19"/>
                <w:lang w:val="de-DE"/>
              </w:rPr>
              <w:t>Umfang / Nutzer</w:t>
            </w:r>
          </w:p>
        </w:tc>
        <w:tc>
          <w:tcPr>
            <w:tcW w:w="3423" w:type="dxa"/>
            <w:shd w:val="clear" w:color="auto" w:fill="2E7D32"/>
            <w:tcMar>
              <w:top w:w="70" w:type="dxa"/>
              <w:left w:w="90" w:type="dxa"/>
              <w:bottom w:w="70" w:type="dxa"/>
              <w:right w:w="90" w:type="dxa"/>
            </w:tcMar>
            <w:vAlign w:val="center"/>
          </w:tcPr>
          <w:p w14:paraId="63FCD9FB" w14:textId="77777777" w:rsidR="002B1BC1" w:rsidRPr="008417C7" w:rsidRDefault="00800DB2">
            <w:pPr>
              <w:spacing w:after="0"/>
              <w:jc w:val="center"/>
              <w:rPr>
                <w:lang w:val="de-DE"/>
              </w:rPr>
            </w:pPr>
            <w:r w:rsidRPr="008417C7">
              <w:rPr>
                <w:b/>
                <w:color w:val="FFFFFF"/>
                <w:sz w:val="19"/>
                <w:lang w:val="de-DE"/>
              </w:rPr>
              <w:t>Ansprechpartner / Jahr</w:t>
            </w:r>
          </w:p>
        </w:tc>
      </w:tr>
      <w:tr w:rsidR="002B1BC1" w:rsidRPr="008417C7" w14:paraId="29D1BB31" w14:textId="77777777" w:rsidTr="0006719F">
        <w:trPr>
          <w:cantSplit/>
        </w:trPr>
        <w:tc>
          <w:tcPr>
            <w:tcW w:w="510" w:type="dxa"/>
            <w:shd w:val="clear" w:color="auto" w:fill="F2F8F2"/>
            <w:tcMar>
              <w:top w:w="70" w:type="dxa"/>
              <w:left w:w="90" w:type="dxa"/>
              <w:bottom w:w="70" w:type="dxa"/>
              <w:right w:w="90" w:type="dxa"/>
            </w:tcMar>
            <w:vAlign w:val="center"/>
          </w:tcPr>
          <w:p w14:paraId="10C51CF7" w14:textId="77777777" w:rsidR="002B1BC1" w:rsidRPr="008417C7" w:rsidRDefault="00800DB2">
            <w:pPr>
              <w:spacing w:after="0"/>
              <w:jc w:val="center"/>
              <w:rPr>
                <w:lang w:val="de-DE"/>
              </w:rPr>
            </w:pPr>
            <w:r w:rsidRPr="008417C7">
              <w:rPr>
                <w:sz w:val="19"/>
                <w:lang w:val="de-DE"/>
              </w:rPr>
              <w:t>1</w:t>
            </w:r>
          </w:p>
        </w:tc>
        <w:tc>
          <w:tcPr>
            <w:tcW w:w="2268" w:type="dxa"/>
            <w:tcMar>
              <w:top w:w="70" w:type="dxa"/>
              <w:left w:w="90" w:type="dxa"/>
              <w:bottom w:w="70" w:type="dxa"/>
              <w:right w:w="90" w:type="dxa"/>
            </w:tcMar>
            <w:vAlign w:val="center"/>
          </w:tcPr>
          <w:p w14:paraId="74F4E24E" w14:textId="77777777" w:rsidR="002B1BC1" w:rsidRPr="008417C7" w:rsidRDefault="002B1BC1">
            <w:pPr>
              <w:spacing w:after="0"/>
              <w:rPr>
                <w:lang w:val="de-DE"/>
              </w:rPr>
            </w:pPr>
          </w:p>
        </w:tc>
        <w:tc>
          <w:tcPr>
            <w:tcW w:w="2438" w:type="dxa"/>
            <w:tcMar>
              <w:top w:w="70" w:type="dxa"/>
              <w:left w:w="90" w:type="dxa"/>
              <w:bottom w:w="70" w:type="dxa"/>
              <w:right w:w="90" w:type="dxa"/>
            </w:tcMar>
            <w:vAlign w:val="center"/>
          </w:tcPr>
          <w:p w14:paraId="719ABB7A" w14:textId="77777777" w:rsidR="002B1BC1" w:rsidRPr="008417C7" w:rsidRDefault="002B1BC1">
            <w:pPr>
              <w:spacing w:after="0"/>
              <w:rPr>
                <w:lang w:val="de-DE"/>
              </w:rPr>
            </w:pPr>
          </w:p>
        </w:tc>
        <w:tc>
          <w:tcPr>
            <w:tcW w:w="1701" w:type="dxa"/>
            <w:tcMar>
              <w:top w:w="70" w:type="dxa"/>
              <w:left w:w="90" w:type="dxa"/>
              <w:bottom w:w="70" w:type="dxa"/>
              <w:right w:w="90" w:type="dxa"/>
            </w:tcMar>
            <w:vAlign w:val="center"/>
          </w:tcPr>
          <w:p w14:paraId="58171BF3" w14:textId="77777777" w:rsidR="002B1BC1" w:rsidRPr="008417C7" w:rsidRDefault="002B1BC1">
            <w:pPr>
              <w:spacing w:after="0"/>
              <w:rPr>
                <w:lang w:val="de-DE"/>
              </w:rPr>
            </w:pPr>
          </w:p>
        </w:tc>
        <w:tc>
          <w:tcPr>
            <w:tcW w:w="3423" w:type="dxa"/>
            <w:tcMar>
              <w:top w:w="70" w:type="dxa"/>
              <w:left w:w="90" w:type="dxa"/>
              <w:bottom w:w="70" w:type="dxa"/>
              <w:right w:w="90" w:type="dxa"/>
            </w:tcMar>
            <w:vAlign w:val="center"/>
          </w:tcPr>
          <w:p w14:paraId="09981106" w14:textId="77777777" w:rsidR="002B1BC1" w:rsidRPr="008417C7" w:rsidRDefault="002B1BC1">
            <w:pPr>
              <w:spacing w:after="0"/>
              <w:rPr>
                <w:lang w:val="de-DE"/>
              </w:rPr>
            </w:pPr>
          </w:p>
        </w:tc>
      </w:tr>
      <w:tr w:rsidR="002B1BC1" w:rsidRPr="008417C7" w14:paraId="38991705" w14:textId="77777777" w:rsidTr="0006719F">
        <w:trPr>
          <w:cantSplit/>
        </w:trPr>
        <w:tc>
          <w:tcPr>
            <w:tcW w:w="510" w:type="dxa"/>
            <w:shd w:val="clear" w:color="auto" w:fill="F2F8F2"/>
            <w:tcMar>
              <w:top w:w="70" w:type="dxa"/>
              <w:left w:w="90" w:type="dxa"/>
              <w:bottom w:w="70" w:type="dxa"/>
              <w:right w:w="90" w:type="dxa"/>
            </w:tcMar>
            <w:vAlign w:val="center"/>
          </w:tcPr>
          <w:p w14:paraId="6E07207D" w14:textId="77777777" w:rsidR="002B1BC1" w:rsidRPr="008417C7" w:rsidRDefault="00800DB2">
            <w:pPr>
              <w:spacing w:after="0"/>
              <w:jc w:val="center"/>
              <w:rPr>
                <w:lang w:val="de-DE"/>
              </w:rPr>
            </w:pPr>
            <w:r w:rsidRPr="008417C7">
              <w:rPr>
                <w:sz w:val="19"/>
                <w:lang w:val="de-DE"/>
              </w:rPr>
              <w:t>2</w:t>
            </w:r>
          </w:p>
        </w:tc>
        <w:tc>
          <w:tcPr>
            <w:tcW w:w="2268" w:type="dxa"/>
            <w:tcMar>
              <w:top w:w="70" w:type="dxa"/>
              <w:left w:w="90" w:type="dxa"/>
              <w:bottom w:w="70" w:type="dxa"/>
              <w:right w:w="90" w:type="dxa"/>
            </w:tcMar>
            <w:vAlign w:val="center"/>
          </w:tcPr>
          <w:p w14:paraId="22764583" w14:textId="77777777" w:rsidR="002B1BC1" w:rsidRPr="008417C7" w:rsidRDefault="002B1BC1">
            <w:pPr>
              <w:spacing w:after="0"/>
              <w:rPr>
                <w:lang w:val="de-DE"/>
              </w:rPr>
            </w:pPr>
          </w:p>
        </w:tc>
        <w:tc>
          <w:tcPr>
            <w:tcW w:w="2438" w:type="dxa"/>
            <w:tcMar>
              <w:top w:w="70" w:type="dxa"/>
              <w:left w:w="90" w:type="dxa"/>
              <w:bottom w:w="70" w:type="dxa"/>
              <w:right w:w="90" w:type="dxa"/>
            </w:tcMar>
            <w:vAlign w:val="center"/>
          </w:tcPr>
          <w:p w14:paraId="2E556DDC" w14:textId="77777777" w:rsidR="002B1BC1" w:rsidRPr="008417C7" w:rsidRDefault="002B1BC1">
            <w:pPr>
              <w:spacing w:after="0"/>
              <w:rPr>
                <w:lang w:val="de-DE"/>
              </w:rPr>
            </w:pPr>
          </w:p>
        </w:tc>
        <w:tc>
          <w:tcPr>
            <w:tcW w:w="1701" w:type="dxa"/>
            <w:tcMar>
              <w:top w:w="70" w:type="dxa"/>
              <w:left w:w="90" w:type="dxa"/>
              <w:bottom w:w="70" w:type="dxa"/>
              <w:right w:w="90" w:type="dxa"/>
            </w:tcMar>
            <w:vAlign w:val="center"/>
          </w:tcPr>
          <w:p w14:paraId="1E645E66" w14:textId="77777777" w:rsidR="002B1BC1" w:rsidRPr="008417C7" w:rsidRDefault="002B1BC1">
            <w:pPr>
              <w:spacing w:after="0"/>
              <w:rPr>
                <w:lang w:val="de-DE"/>
              </w:rPr>
            </w:pPr>
          </w:p>
        </w:tc>
        <w:tc>
          <w:tcPr>
            <w:tcW w:w="3423" w:type="dxa"/>
            <w:tcMar>
              <w:top w:w="70" w:type="dxa"/>
              <w:left w:w="90" w:type="dxa"/>
              <w:bottom w:w="70" w:type="dxa"/>
              <w:right w:w="90" w:type="dxa"/>
            </w:tcMar>
            <w:vAlign w:val="center"/>
          </w:tcPr>
          <w:p w14:paraId="0B8641DB" w14:textId="77777777" w:rsidR="002B1BC1" w:rsidRPr="008417C7" w:rsidRDefault="002B1BC1">
            <w:pPr>
              <w:spacing w:after="0"/>
              <w:rPr>
                <w:lang w:val="de-DE"/>
              </w:rPr>
            </w:pPr>
          </w:p>
        </w:tc>
      </w:tr>
      <w:tr w:rsidR="002B1BC1" w:rsidRPr="008417C7" w14:paraId="4C31546B" w14:textId="77777777" w:rsidTr="0006719F">
        <w:trPr>
          <w:cantSplit/>
        </w:trPr>
        <w:tc>
          <w:tcPr>
            <w:tcW w:w="510" w:type="dxa"/>
            <w:shd w:val="clear" w:color="auto" w:fill="F2F8F2"/>
            <w:tcMar>
              <w:top w:w="70" w:type="dxa"/>
              <w:left w:w="90" w:type="dxa"/>
              <w:bottom w:w="70" w:type="dxa"/>
              <w:right w:w="90" w:type="dxa"/>
            </w:tcMar>
            <w:vAlign w:val="center"/>
          </w:tcPr>
          <w:p w14:paraId="6414F7F3" w14:textId="77777777" w:rsidR="002B1BC1" w:rsidRPr="008417C7" w:rsidRDefault="00800DB2">
            <w:pPr>
              <w:spacing w:after="0"/>
              <w:jc w:val="center"/>
              <w:rPr>
                <w:lang w:val="de-DE"/>
              </w:rPr>
            </w:pPr>
            <w:r w:rsidRPr="008417C7">
              <w:rPr>
                <w:sz w:val="19"/>
                <w:lang w:val="de-DE"/>
              </w:rPr>
              <w:t>3</w:t>
            </w:r>
          </w:p>
        </w:tc>
        <w:tc>
          <w:tcPr>
            <w:tcW w:w="2268" w:type="dxa"/>
            <w:tcMar>
              <w:top w:w="70" w:type="dxa"/>
              <w:left w:w="90" w:type="dxa"/>
              <w:bottom w:w="70" w:type="dxa"/>
              <w:right w:w="90" w:type="dxa"/>
            </w:tcMar>
            <w:vAlign w:val="center"/>
          </w:tcPr>
          <w:p w14:paraId="13791D04" w14:textId="77777777" w:rsidR="002B1BC1" w:rsidRPr="008417C7" w:rsidRDefault="002B1BC1">
            <w:pPr>
              <w:spacing w:after="0"/>
              <w:rPr>
                <w:lang w:val="de-DE"/>
              </w:rPr>
            </w:pPr>
          </w:p>
        </w:tc>
        <w:tc>
          <w:tcPr>
            <w:tcW w:w="2438" w:type="dxa"/>
            <w:tcMar>
              <w:top w:w="70" w:type="dxa"/>
              <w:left w:w="90" w:type="dxa"/>
              <w:bottom w:w="70" w:type="dxa"/>
              <w:right w:w="90" w:type="dxa"/>
            </w:tcMar>
            <w:vAlign w:val="center"/>
          </w:tcPr>
          <w:p w14:paraId="285ADFF9" w14:textId="77777777" w:rsidR="002B1BC1" w:rsidRPr="008417C7" w:rsidRDefault="002B1BC1">
            <w:pPr>
              <w:spacing w:after="0"/>
              <w:rPr>
                <w:lang w:val="de-DE"/>
              </w:rPr>
            </w:pPr>
          </w:p>
        </w:tc>
        <w:tc>
          <w:tcPr>
            <w:tcW w:w="1701" w:type="dxa"/>
            <w:tcMar>
              <w:top w:w="70" w:type="dxa"/>
              <w:left w:w="90" w:type="dxa"/>
              <w:bottom w:w="70" w:type="dxa"/>
              <w:right w:w="90" w:type="dxa"/>
            </w:tcMar>
            <w:vAlign w:val="center"/>
          </w:tcPr>
          <w:p w14:paraId="414F0BCE" w14:textId="77777777" w:rsidR="002B1BC1" w:rsidRPr="008417C7" w:rsidRDefault="002B1BC1">
            <w:pPr>
              <w:spacing w:after="0"/>
              <w:rPr>
                <w:lang w:val="de-DE"/>
              </w:rPr>
            </w:pPr>
          </w:p>
        </w:tc>
        <w:tc>
          <w:tcPr>
            <w:tcW w:w="3423" w:type="dxa"/>
            <w:tcMar>
              <w:top w:w="70" w:type="dxa"/>
              <w:left w:w="90" w:type="dxa"/>
              <w:bottom w:w="70" w:type="dxa"/>
              <w:right w:w="90" w:type="dxa"/>
            </w:tcMar>
            <w:vAlign w:val="center"/>
          </w:tcPr>
          <w:p w14:paraId="1084A818" w14:textId="77777777" w:rsidR="002B1BC1" w:rsidRPr="008417C7" w:rsidRDefault="002B1BC1">
            <w:pPr>
              <w:spacing w:after="0"/>
              <w:rPr>
                <w:lang w:val="de-DE"/>
              </w:rPr>
            </w:pPr>
          </w:p>
        </w:tc>
      </w:tr>
    </w:tbl>
    <w:p w14:paraId="1B807373" w14:textId="73D41D1C" w:rsidR="002B1BC1" w:rsidRPr="008417C7" w:rsidRDefault="001777F4">
      <w:pPr>
        <w:pStyle w:val="HeadingGreen"/>
        <w:rPr>
          <w:lang w:val="de-DE"/>
        </w:rPr>
      </w:pPr>
      <w:r w:rsidRPr="008417C7">
        <w:rPr>
          <w:lang w:val="de-DE"/>
        </w:rPr>
        <w:t>8</w:t>
      </w:r>
      <w:r w:rsidR="00800DB2" w:rsidRPr="008417C7">
        <w:rPr>
          <w:lang w:val="de-DE"/>
        </w:rPr>
        <w:t>.5 Benennung der konkret angebotenen Produkte</w:t>
      </w:r>
    </w:p>
    <w:tbl>
      <w:tblPr>
        <w:tblW w:w="10340" w:type="dxa"/>
        <w:tblBorders>
          <w:top w:val="single" w:sz="6" w:space="0" w:color="C8D6DF"/>
          <w:left w:val="single" w:sz="6" w:space="0" w:color="C8D6DF"/>
          <w:bottom w:val="single" w:sz="6" w:space="0" w:color="C8D6DF"/>
          <w:right w:val="single" w:sz="6" w:space="0" w:color="C8D6DF"/>
          <w:insideH w:val="single" w:sz="6" w:space="0" w:color="C8D6DF"/>
          <w:insideV w:val="single" w:sz="6" w:space="0" w:color="C8D6DF"/>
        </w:tblBorders>
        <w:tblLook w:val="04A0" w:firstRow="1" w:lastRow="0" w:firstColumn="1" w:lastColumn="0" w:noHBand="0" w:noVBand="1"/>
      </w:tblPr>
      <w:tblGrid>
        <w:gridCol w:w="2835"/>
        <w:gridCol w:w="3685"/>
        <w:gridCol w:w="3820"/>
      </w:tblGrid>
      <w:tr w:rsidR="002B1BC1" w:rsidRPr="008417C7" w14:paraId="660A6803" w14:textId="77777777" w:rsidTr="0006719F">
        <w:trPr>
          <w:tblHeader/>
        </w:trPr>
        <w:tc>
          <w:tcPr>
            <w:tcW w:w="2835" w:type="dxa"/>
            <w:shd w:val="clear" w:color="auto" w:fill="2E7D32"/>
            <w:tcMar>
              <w:top w:w="70" w:type="dxa"/>
              <w:left w:w="90" w:type="dxa"/>
              <w:bottom w:w="70" w:type="dxa"/>
              <w:right w:w="90" w:type="dxa"/>
            </w:tcMar>
            <w:vAlign w:val="center"/>
          </w:tcPr>
          <w:p w14:paraId="29D9CFCE" w14:textId="77777777" w:rsidR="002B1BC1" w:rsidRPr="008417C7" w:rsidRDefault="00800DB2">
            <w:pPr>
              <w:spacing w:after="0"/>
              <w:jc w:val="center"/>
              <w:rPr>
                <w:lang w:val="de-DE"/>
              </w:rPr>
            </w:pPr>
            <w:r w:rsidRPr="008417C7">
              <w:rPr>
                <w:b/>
                <w:color w:val="FFFFFF"/>
                <w:sz w:val="19"/>
                <w:lang w:val="de-DE"/>
              </w:rPr>
              <w:t>Produktkategorie</w:t>
            </w:r>
          </w:p>
        </w:tc>
        <w:tc>
          <w:tcPr>
            <w:tcW w:w="3685" w:type="dxa"/>
            <w:shd w:val="clear" w:color="auto" w:fill="2E7D32"/>
            <w:tcMar>
              <w:top w:w="70" w:type="dxa"/>
              <w:left w:w="90" w:type="dxa"/>
              <w:bottom w:w="70" w:type="dxa"/>
              <w:right w:w="90" w:type="dxa"/>
            </w:tcMar>
            <w:vAlign w:val="center"/>
          </w:tcPr>
          <w:p w14:paraId="2405E130" w14:textId="77777777" w:rsidR="002B1BC1" w:rsidRPr="008417C7" w:rsidRDefault="00800DB2">
            <w:pPr>
              <w:spacing w:after="0"/>
              <w:jc w:val="center"/>
              <w:rPr>
                <w:lang w:val="de-DE"/>
              </w:rPr>
            </w:pPr>
            <w:r w:rsidRPr="008417C7">
              <w:rPr>
                <w:b/>
                <w:color w:val="FFFFFF"/>
                <w:sz w:val="19"/>
                <w:lang w:val="de-DE"/>
              </w:rPr>
              <w:t>Angebotenes Fabrikat / Modell</w:t>
            </w:r>
          </w:p>
        </w:tc>
        <w:tc>
          <w:tcPr>
            <w:tcW w:w="3820" w:type="dxa"/>
            <w:shd w:val="clear" w:color="auto" w:fill="2E7D32"/>
            <w:tcMar>
              <w:top w:w="70" w:type="dxa"/>
              <w:left w:w="90" w:type="dxa"/>
              <w:bottom w:w="70" w:type="dxa"/>
              <w:right w:w="90" w:type="dxa"/>
            </w:tcMar>
            <w:vAlign w:val="center"/>
          </w:tcPr>
          <w:p w14:paraId="109CAFA1" w14:textId="77777777" w:rsidR="002B1BC1" w:rsidRPr="008417C7" w:rsidRDefault="00800DB2">
            <w:pPr>
              <w:spacing w:after="0"/>
              <w:jc w:val="center"/>
              <w:rPr>
                <w:lang w:val="de-DE"/>
              </w:rPr>
            </w:pPr>
            <w:r w:rsidRPr="008417C7">
              <w:rPr>
                <w:b/>
                <w:color w:val="FFFFFF"/>
                <w:sz w:val="19"/>
                <w:lang w:val="de-DE"/>
              </w:rPr>
              <w:t>Anlage / Datenblatt</w:t>
            </w:r>
          </w:p>
        </w:tc>
      </w:tr>
      <w:tr w:rsidR="002B1BC1" w:rsidRPr="008417C7" w14:paraId="7D6B8683" w14:textId="77777777" w:rsidTr="0006719F">
        <w:trPr>
          <w:cantSplit/>
        </w:trPr>
        <w:tc>
          <w:tcPr>
            <w:tcW w:w="2835" w:type="dxa"/>
            <w:tcMar>
              <w:top w:w="70" w:type="dxa"/>
              <w:left w:w="90" w:type="dxa"/>
              <w:bottom w:w="70" w:type="dxa"/>
              <w:right w:w="90" w:type="dxa"/>
            </w:tcMar>
            <w:vAlign w:val="center"/>
          </w:tcPr>
          <w:p w14:paraId="38452198" w14:textId="77777777" w:rsidR="002B1BC1" w:rsidRPr="008417C7" w:rsidRDefault="00800DB2">
            <w:pPr>
              <w:spacing w:after="0"/>
              <w:rPr>
                <w:lang w:val="de-DE"/>
              </w:rPr>
            </w:pPr>
            <w:r w:rsidRPr="008417C7">
              <w:rPr>
                <w:sz w:val="19"/>
                <w:lang w:val="de-DE"/>
              </w:rPr>
              <w:t>IP-Tischtelefon</w:t>
            </w:r>
          </w:p>
        </w:tc>
        <w:tc>
          <w:tcPr>
            <w:tcW w:w="3685" w:type="dxa"/>
            <w:tcMar>
              <w:top w:w="70" w:type="dxa"/>
              <w:left w:w="90" w:type="dxa"/>
              <w:bottom w:w="70" w:type="dxa"/>
              <w:right w:w="90" w:type="dxa"/>
            </w:tcMar>
            <w:vAlign w:val="center"/>
          </w:tcPr>
          <w:p w14:paraId="4F268A47" w14:textId="77777777" w:rsidR="002B1BC1" w:rsidRPr="008417C7" w:rsidRDefault="002B1BC1">
            <w:pPr>
              <w:spacing w:after="0"/>
              <w:rPr>
                <w:lang w:val="de-DE"/>
              </w:rPr>
            </w:pPr>
          </w:p>
        </w:tc>
        <w:tc>
          <w:tcPr>
            <w:tcW w:w="3820" w:type="dxa"/>
            <w:tcMar>
              <w:top w:w="70" w:type="dxa"/>
              <w:left w:w="90" w:type="dxa"/>
              <w:bottom w:w="70" w:type="dxa"/>
              <w:right w:w="90" w:type="dxa"/>
            </w:tcMar>
            <w:vAlign w:val="center"/>
          </w:tcPr>
          <w:p w14:paraId="14939944" w14:textId="77777777" w:rsidR="002B1BC1" w:rsidRPr="008417C7" w:rsidRDefault="002B1BC1">
            <w:pPr>
              <w:spacing w:after="0"/>
              <w:rPr>
                <w:lang w:val="de-DE"/>
              </w:rPr>
            </w:pPr>
          </w:p>
        </w:tc>
      </w:tr>
      <w:tr w:rsidR="002B1BC1" w:rsidRPr="008417C7" w14:paraId="6B697EEE" w14:textId="77777777" w:rsidTr="0006719F">
        <w:trPr>
          <w:cantSplit/>
        </w:trPr>
        <w:tc>
          <w:tcPr>
            <w:tcW w:w="2835" w:type="dxa"/>
            <w:tcMar>
              <w:top w:w="70" w:type="dxa"/>
              <w:left w:w="90" w:type="dxa"/>
              <w:bottom w:w="70" w:type="dxa"/>
              <w:right w:w="90" w:type="dxa"/>
            </w:tcMar>
            <w:vAlign w:val="center"/>
          </w:tcPr>
          <w:p w14:paraId="2114545D" w14:textId="77777777" w:rsidR="002B1BC1" w:rsidRPr="008417C7" w:rsidRDefault="00800DB2">
            <w:pPr>
              <w:spacing w:after="0"/>
              <w:rPr>
                <w:lang w:val="de-DE"/>
              </w:rPr>
            </w:pPr>
            <w:r w:rsidRPr="008417C7">
              <w:rPr>
                <w:sz w:val="19"/>
                <w:lang w:val="de-DE"/>
              </w:rPr>
              <w:t>IP-Analog-Gateway 4 Port</w:t>
            </w:r>
          </w:p>
        </w:tc>
        <w:tc>
          <w:tcPr>
            <w:tcW w:w="3685" w:type="dxa"/>
            <w:tcMar>
              <w:top w:w="70" w:type="dxa"/>
              <w:left w:w="90" w:type="dxa"/>
              <w:bottom w:w="70" w:type="dxa"/>
              <w:right w:w="90" w:type="dxa"/>
            </w:tcMar>
            <w:vAlign w:val="center"/>
          </w:tcPr>
          <w:p w14:paraId="23F54888" w14:textId="77777777" w:rsidR="002B1BC1" w:rsidRPr="008417C7" w:rsidRDefault="002B1BC1">
            <w:pPr>
              <w:spacing w:after="0"/>
              <w:rPr>
                <w:lang w:val="de-DE"/>
              </w:rPr>
            </w:pPr>
          </w:p>
        </w:tc>
        <w:tc>
          <w:tcPr>
            <w:tcW w:w="3820" w:type="dxa"/>
            <w:tcMar>
              <w:top w:w="70" w:type="dxa"/>
              <w:left w:w="90" w:type="dxa"/>
              <w:bottom w:w="70" w:type="dxa"/>
              <w:right w:w="90" w:type="dxa"/>
            </w:tcMar>
            <w:vAlign w:val="center"/>
          </w:tcPr>
          <w:p w14:paraId="13EC4D98" w14:textId="77777777" w:rsidR="002B1BC1" w:rsidRPr="008417C7" w:rsidRDefault="002B1BC1">
            <w:pPr>
              <w:spacing w:after="0"/>
              <w:rPr>
                <w:lang w:val="de-DE"/>
              </w:rPr>
            </w:pPr>
          </w:p>
        </w:tc>
      </w:tr>
      <w:tr w:rsidR="002B1BC1" w:rsidRPr="008417C7" w14:paraId="20769285" w14:textId="77777777" w:rsidTr="0006719F">
        <w:trPr>
          <w:cantSplit/>
        </w:trPr>
        <w:tc>
          <w:tcPr>
            <w:tcW w:w="2835" w:type="dxa"/>
            <w:tcMar>
              <w:top w:w="70" w:type="dxa"/>
              <w:left w:w="90" w:type="dxa"/>
              <w:bottom w:w="70" w:type="dxa"/>
              <w:right w:w="90" w:type="dxa"/>
            </w:tcMar>
            <w:vAlign w:val="center"/>
          </w:tcPr>
          <w:p w14:paraId="493771F0" w14:textId="77777777" w:rsidR="002B1BC1" w:rsidRPr="008417C7" w:rsidRDefault="00800DB2">
            <w:pPr>
              <w:spacing w:after="0"/>
              <w:rPr>
                <w:lang w:val="de-DE"/>
              </w:rPr>
            </w:pPr>
            <w:r w:rsidRPr="008417C7">
              <w:rPr>
                <w:sz w:val="19"/>
                <w:lang w:val="de-DE"/>
              </w:rPr>
              <w:t>IP-Analog-Gateway 8 Port</w:t>
            </w:r>
          </w:p>
        </w:tc>
        <w:tc>
          <w:tcPr>
            <w:tcW w:w="3685" w:type="dxa"/>
            <w:tcMar>
              <w:top w:w="70" w:type="dxa"/>
              <w:left w:w="90" w:type="dxa"/>
              <w:bottom w:w="70" w:type="dxa"/>
              <w:right w:w="90" w:type="dxa"/>
            </w:tcMar>
            <w:vAlign w:val="center"/>
          </w:tcPr>
          <w:p w14:paraId="6F1AD93B" w14:textId="77777777" w:rsidR="002B1BC1" w:rsidRPr="008417C7" w:rsidRDefault="002B1BC1">
            <w:pPr>
              <w:spacing w:after="0"/>
              <w:rPr>
                <w:lang w:val="de-DE"/>
              </w:rPr>
            </w:pPr>
          </w:p>
        </w:tc>
        <w:tc>
          <w:tcPr>
            <w:tcW w:w="3820" w:type="dxa"/>
            <w:tcMar>
              <w:top w:w="70" w:type="dxa"/>
              <w:left w:w="90" w:type="dxa"/>
              <w:bottom w:w="70" w:type="dxa"/>
              <w:right w:w="90" w:type="dxa"/>
            </w:tcMar>
            <w:vAlign w:val="center"/>
          </w:tcPr>
          <w:p w14:paraId="740C8C7D" w14:textId="77777777" w:rsidR="002B1BC1" w:rsidRPr="008417C7" w:rsidRDefault="002B1BC1">
            <w:pPr>
              <w:spacing w:after="0"/>
              <w:rPr>
                <w:lang w:val="de-DE"/>
              </w:rPr>
            </w:pPr>
          </w:p>
        </w:tc>
      </w:tr>
      <w:tr w:rsidR="002B1BC1" w:rsidRPr="008417C7" w14:paraId="12DF1BBB" w14:textId="77777777" w:rsidTr="0006719F">
        <w:trPr>
          <w:cantSplit/>
        </w:trPr>
        <w:tc>
          <w:tcPr>
            <w:tcW w:w="2835" w:type="dxa"/>
            <w:tcMar>
              <w:top w:w="70" w:type="dxa"/>
              <w:left w:w="90" w:type="dxa"/>
              <w:bottom w:w="70" w:type="dxa"/>
              <w:right w:w="90" w:type="dxa"/>
            </w:tcMar>
            <w:vAlign w:val="center"/>
          </w:tcPr>
          <w:p w14:paraId="7FDFBC93" w14:textId="77777777" w:rsidR="002B1BC1" w:rsidRPr="008417C7" w:rsidRDefault="00800DB2">
            <w:pPr>
              <w:spacing w:after="0"/>
              <w:rPr>
                <w:lang w:val="de-DE"/>
              </w:rPr>
            </w:pPr>
            <w:r w:rsidRPr="008417C7">
              <w:rPr>
                <w:sz w:val="19"/>
                <w:lang w:val="de-DE"/>
              </w:rPr>
              <w:t>Xelion Lizenzbezeichnung User / Device</w:t>
            </w:r>
          </w:p>
        </w:tc>
        <w:tc>
          <w:tcPr>
            <w:tcW w:w="3685" w:type="dxa"/>
            <w:tcMar>
              <w:top w:w="70" w:type="dxa"/>
              <w:left w:w="90" w:type="dxa"/>
              <w:bottom w:w="70" w:type="dxa"/>
              <w:right w:w="90" w:type="dxa"/>
            </w:tcMar>
            <w:vAlign w:val="center"/>
          </w:tcPr>
          <w:p w14:paraId="45523F73" w14:textId="77777777" w:rsidR="002B1BC1" w:rsidRPr="008417C7" w:rsidRDefault="002B1BC1">
            <w:pPr>
              <w:spacing w:after="0"/>
              <w:rPr>
                <w:lang w:val="de-DE"/>
              </w:rPr>
            </w:pPr>
          </w:p>
        </w:tc>
        <w:tc>
          <w:tcPr>
            <w:tcW w:w="3820" w:type="dxa"/>
            <w:tcMar>
              <w:top w:w="70" w:type="dxa"/>
              <w:left w:w="90" w:type="dxa"/>
              <w:bottom w:w="70" w:type="dxa"/>
              <w:right w:w="90" w:type="dxa"/>
            </w:tcMar>
            <w:vAlign w:val="center"/>
          </w:tcPr>
          <w:p w14:paraId="7F58F5EA" w14:textId="77777777" w:rsidR="002B1BC1" w:rsidRPr="008417C7" w:rsidRDefault="002B1BC1">
            <w:pPr>
              <w:spacing w:after="0"/>
              <w:rPr>
                <w:lang w:val="de-DE"/>
              </w:rPr>
            </w:pPr>
          </w:p>
        </w:tc>
      </w:tr>
    </w:tbl>
    <w:p w14:paraId="20734D35" w14:textId="77777777" w:rsidR="00F80EB2" w:rsidRPr="008417C7" w:rsidRDefault="00F80EB2">
      <w:pPr>
        <w:pStyle w:val="HeadingBlue"/>
        <w:rPr>
          <w:lang w:val="de-DE"/>
        </w:rPr>
      </w:pPr>
    </w:p>
    <w:p w14:paraId="1459992B" w14:textId="2BFF2085" w:rsidR="002B1BC1" w:rsidRPr="008417C7" w:rsidRDefault="001777F4">
      <w:pPr>
        <w:pStyle w:val="HeadingBlue"/>
        <w:rPr>
          <w:lang w:val="de-DE"/>
        </w:rPr>
      </w:pPr>
      <w:r w:rsidRPr="008417C7">
        <w:rPr>
          <w:lang w:val="de-DE"/>
        </w:rPr>
        <w:t>9</w:t>
      </w:r>
      <w:r w:rsidR="00BF5FDF" w:rsidRPr="008417C7">
        <w:rPr>
          <w:lang w:val="de-DE"/>
        </w:rPr>
        <w:t>. Unterschrift / Bietererklärung</w:t>
      </w:r>
    </w:p>
    <w:p w14:paraId="4C55D119" w14:textId="77777777" w:rsidR="002B1BC1" w:rsidRPr="008417C7" w:rsidRDefault="00800DB2">
      <w:pPr>
        <w:spacing w:after="120"/>
        <w:rPr>
          <w:lang w:val="de-DE"/>
        </w:rPr>
      </w:pPr>
      <w:r w:rsidRPr="008417C7">
        <w:rPr>
          <w:lang w:val="de-DE"/>
        </w:rPr>
        <w:t>Hiermit bestätigen wir die Richtigkeit und Vollständigkeit der vorstehenden Angaben sowie die Kalkulation sämtlicher für die betriebsbereite Herstellung erforderlichen Leistungen.</w:t>
      </w:r>
    </w:p>
    <w:tbl>
      <w:tblPr>
        <w:tblW w:w="0" w:type="auto"/>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ook w:val="04A0" w:firstRow="1" w:lastRow="0" w:firstColumn="1" w:lastColumn="0" w:noHBand="0" w:noVBand="1"/>
      </w:tblPr>
      <w:tblGrid>
        <w:gridCol w:w="4309"/>
        <w:gridCol w:w="4195"/>
      </w:tblGrid>
      <w:tr w:rsidR="002B1BC1" w:rsidRPr="008417C7" w14:paraId="505C9456" w14:textId="77777777">
        <w:trPr>
          <w:tblHeader/>
        </w:trPr>
        <w:tc>
          <w:tcPr>
            <w:tcW w:w="4309" w:type="dxa"/>
            <w:tcMar>
              <w:top w:w="70" w:type="dxa"/>
              <w:left w:w="90" w:type="dxa"/>
              <w:bottom w:w="70" w:type="dxa"/>
              <w:right w:w="90" w:type="dxa"/>
            </w:tcMar>
            <w:vAlign w:val="center"/>
          </w:tcPr>
          <w:p w14:paraId="13439B0E" w14:textId="77777777" w:rsidR="002B1BC1" w:rsidRPr="008417C7" w:rsidRDefault="00800DB2">
            <w:pPr>
              <w:spacing w:after="0"/>
              <w:rPr>
                <w:lang w:val="de-DE"/>
              </w:rPr>
            </w:pPr>
            <w:r w:rsidRPr="008417C7">
              <w:rPr>
                <w:b/>
                <w:sz w:val="19"/>
                <w:lang w:val="de-DE"/>
              </w:rPr>
              <w:t>Ort, Datum</w:t>
            </w:r>
          </w:p>
        </w:tc>
        <w:tc>
          <w:tcPr>
            <w:tcW w:w="4195" w:type="dxa"/>
            <w:tcMar>
              <w:top w:w="70" w:type="dxa"/>
              <w:left w:w="90" w:type="dxa"/>
              <w:bottom w:w="70" w:type="dxa"/>
              <w:right w:w="90" w:type="dxa"/>
            </w:tcMar>
            <w:vAlign w:val="center"/>
          </w:tcPr>
          <w:p w14:paraId="23A01BF0" w14:textId="77777777" w:rsidR="002B1BC1" w:rsidRPr="008417C7" w:rsidRDefault="00800DB2">
            <w:pPr>
              <w:spacing w:after="0"/>
              <w:rPr>
                <w:lang w:val="de-DE"/>
              </w:rPr>
            </w:pPr>
            <w:r w:rsidRPr="008417C7">
              <w:rPr>
                <w:b/>
                <w:sz w:val="19"/>
                <w:lang w:val="de-DE"/>
              </w:rPr>
              <w:t>Rechtsverbindliche Unterschrift / Firmenstempel</w:t>
            </w:r>
          </w:p>
        </w:tc>
      </w:tr>
    </w:tbl>
    <w:p w14:paraId="149734DC" w14:textId="77777777" w:rsidR="00BF5FDF" w:rsidRPr="008417C7" w:rsidRDefault="00BF5FDF">
      <w:pPr>
        <w:rPr>
          <w:lang w:val="de-DE"/>
        </w:rPr>
      </w:pPr>
    </w:p>
    <w:tbl>
      <w:tblPr>
        <w:tblW w:w="0" w:type="auto"/>
        <w:tblBorders>
          <w:top w:val="single" w:sz="0" w:space="0" w:color="FFFFFF"/>
          <w:left w:val="single" w:sz="0" w:space="0" w:color="FFFFFF"/>
          <w:bottom w:val="single" w:sz="0" w:space="0" w:color="FFFFFF"/>
          <w:right w:val="single" w:sz="0" w:space="0" w:color="FFFFFF"/>
          <w:insideH w:val="single" w:sz="0" w:space="0" w:color="FFFFFF"/>
          <w:insideV w:val="single" w:sz="0" w:space="0" w:color="FFFFFF"/>
        </w:tblBorders>
        <w:tblLook w:val="04A0" w:firstRow="1" w:lastRow="0" w:firstColumn="1" w:lastColumn="0" w:noHBand="0" w:noVBand="1"/>
      </w:tblPr>
      <w:tblGrid>
        <w:gridCol w:w="4309"/>
        <w:gridCol w:w="4195"/>
      </w:tblGrid>
      <w:tr w:rsidR="002B1BC1" w:rsidRPr="008417C7" w14:paraId="7C45F41A" w14:textId="77777777">
        <w:trPr>
          <w:cantSplit/>
        </w:trPr>
        <w:tc>
          <w:tcPr>
            <w:tcW w:w="4309" w:type="dxa"/>
            <w:tcMar>
              <w:top w:w="70" w:type="dxa"/>
              <w:left w:w="90" w:type="dxa"/>
              <w:bottom w:w="70" w:type="dxa"/>
              <w:right w:w="90" w:type="dxa"/>
            </w:tcMar>
            <w:vAlign w:val="center"/>
          </w:tcPr>
          <w:p w14:paraId="0AB39265" w14:textId="77777777" w:rsidR="002B1BC1" w:rsidRPr="008417C7" w:rsidRDefault="00800DB2">
            <w:pPr>
              <w:spacing w:after="0"/>
              <w:rPr>
                <w:lang w:val="de-DE"/>
              </w:rPr>
            </w:pPr>
            <w:r w:rsidRPr="008417C7">
              <w:rPr>
                <w:sz w:val="19"/>
                <w:lang w:val="de-DE"/>
              </w:rPr>
              <w:t>______________________________</w:t>
            </w:r>
          </w:p>
        </w:tc>
        <w:tc>
          <w:tcPr>
            <w:tcW w:w="4195" w:type="dxa"/>
            <w:tcMar>
              <w:top w:w="70" w:type="dxa"/>
              <w:left w:w="90" w:type="dxa"/>
              <w:bottom w:w="70" w:type="dxa"/>
              <w:right w:w="90" w:type="dxa"/>
            </w:tcMar>
            <w:vAlign w:val="center"/>
          </w:tcPr>
          <w:p w14:paraId="103C55C2" w14:textId="77777777" w:rsidR="00BF5FDF" w:rsidRPr="008417C7" w:rsidRDefault="00BF5FDF">
            <w:pPr>
              <w:spacing w:after="0"/>
              <w:rPr>
                <w:sz w:val="19"/>
                <w:lang w:val="de-DE"/>
              </w:rPr>
            </w:pPr>
          </w:p>
          <w:p w14:paraId="2603D66E" w14:textId="1F0EA77E" w:rsidR="002B1BC1" w:rsidRPr="008417C7" w:rsidRDefault="00800DB2">
            <w:pPr>
              <w:spacing w:after="0"/>
              <w:rPr>
                <w:lang w:val="de-DE"/>
              </w:rPr>
            </w:pPr>
            <w:r w:rsidRPr="008417C7">
              <w:rPr>
                <w:sz w:val="19"/>
                <w:lang w:val="de-DE"/>
              </w:rPr>
              <w:t>______________________________</w:t>
            </w:r>
            <w:r w:rsidR="00FD6846" w:rsidRPr="008417C7">
              <w:rPr>
                <w:sz w:val="19"/>
                <w:lang w:val="de-DE"/>
              </w:rPr>
              <w:t>__________</w:t>
            </w:r>
            <w:r w:rsidRPr="008417C7">
              <w:rPr>
                <w:sz w:val="19"/>
                <w:lang w:val="de-DE"/>
              </w:rPr>
              <w:t xml:space="preserve">    </w:t>
            </w:r>
            <w:r w:rsidR="00FD6846" w:rsidRPr="008417C7">
              <w:rPr>
                <w:sz w:val="19"/>
                <w:lang w:val="de-DE"/>
              </w:rPr>
              <w:br/>
            </w:r>
            <w:r w:rsidR="00FD6846" w:rsidRPr="008417C7">
              <w:rPr>
                <w:sz w:val="19"/>
                <w:lang w:val="de-DE"/>
              </w:rPr>
              <w:br/>
            </w:r>
            <w:r w:rsidR="00FD6846" w:rsidRPr="008417C7">
              <w:rPr>
                <w:sz w:val="19"/>
                <w:lang w:val="de-DE"/>
              </w:rPr>
              <w:br/>
            </w:r>
            <w:r w:rsidRPr="008417C7">
              <w:rPr>
                <w:sz w:val="19"/>
                <w:lang w:val="de-DE"/>
              </w:rPr>
              <w:t>Name in Druckschrift: ___________________</w:t>
            </w:r>
            <w:r w:rsidR="00FD6846" w:rsidRPr="008417C7">
              <w:rPr>
                <w:sz w:val="19"/>
                <w:lang w:val="de-DE"/>
              </w:rPr>
              <w:t>__</w:t>
            </w:r>
            <w:r w:rsidRPr="008417C7">
              <w:rPr>
                <w:sz w:val="19"/>
                <w:lang w:val="de-DE"/>
              </w:rPr>
              <w:t>_</w:t>
            </w:r>
          </w:p>
        </w:tc>
      </w:tr>
    </w:tbl>
    <w:p w14:paraId="22B287DA" w14:textId="77777777" w:rsidR="00CB6797" w:rsidRPr="008417C7" w:rsidRDefault="00CB6797">
      <w:pPr>
        <w:rPr>
          <w:lang w:val="de-DE"/>
        </w:rPr>
      </w:pPr>
    </w:p>
    <w:sectPr w:rsidR="00CB6797" w:rsidRPr="008417C7" w:rsidSect="00034616">
      <w:headerReference w:type="default" r:id="rId8"/>
      <w:footerReference w:type="default" r:id="rId9"/>
      <w:pgSz w:w="12240" w:h="15840"/>
      <w:pgMar w:top="964" w:right="1020" w:bottom="850" w:left="10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E3C01" w14:textId="77777777" w:rsidR="004547CF" w:rsidRDefault="004547CF">
      <w:pPr>
        <w:spacing w:after="0" w:line="240" w:lineRule="auto"/>
      </w:pPr>
      <w:r>
        <w:separator/>
      </w:r>
    </w:p>
  </w:endnote>
  <w:endnote w:type="continuationSeparator" w:id="0">
    <w:p w14:paraId="642F030D" w14:textId="77777777" w:rsidR="004547CF" w:rsidRDefault="00454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BEE4CE" w14:textId="77777777" w:rsidR="002B1BC1" w:rsidRDefault="00800DB2">
    <w:pPr>
      <w:pStyle w:val="Fuzeile"/>
      <w:jc w:val="center"/>
    </w:pPr>
    <w:r>
      <w:rPr>
        <w:color w:val="666666"/>
        <w:sz w:val="16"/>
      </w:rPr>
      <w:t>Vergabeunterlage – VOB-orientierte Ausschreibung / Stand: 23.03.2026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C83F7" w14:textId="77777777" w:rsidR="004547CF" w:rsidRDefault="004547CF">
      <w:pPr>
        <w:spacing w:after="0" w:line="240" w:lineRule="auto"/>
      </w:pPr>
      <w:r>
        <w:separator/>
      </w:r>
    </w:p>
  </w:footnote>
  <w:footnote w:type="continuationSeparator" w:id="0">
    <w:p w14:paraId="65B88F27" w14:textId="77777777" w:rsidR="004547CF" w:rsidRDefault="00454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8667" w14:textId="77777777" w:rsidR="002B1BC1" w:rsidRDefault="00800DB2">
    <w:pPr>
      <w:pStyle w:val="Kopfzeile"/>
      <w:jc w:val="right"/>
    </w:pPr>
    <w:r>
      <w:rPr>
        <w:color w:val="666666"/>
        <w:sz w:val="16"/>
      </w:rPr>
      <w:t>Kreisverwaltung Recklinghausen – Cloud-PBX Xelion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16cid:durableId="1159808680">
    <w:abstractNumId w:val="8"/>
  </w:num>
  <w:num w:numId="2" w16cid:durableId="1271619221">
    <w:abstractNumId w:val="6"/>
  </w:num>
  <w:num w:numId="3" w16cid:durableId="882909936">
    <w:abstractNumId w:val="5"/>
  </w:num>
  <w:num w:numId="4" w16cid:durableId="1783733">
    <w:abstractNumId w:val="4"/>
  </w:num>
  <w:num w:numId="5" w16cid:durableId="1928033017">
    <w:abstractNumId w:val="7"/>
  </w:num>
  <w:num w:numId="6" w16cid:durableId="384718689">
    <w:abstractNumId w:val="3"/>
  </w:num>
  <w:num w:numId="7" w16cid:durableId="761531993">
    <w:abstractNumId w:val="2"/>
  </w:num>
  <w:num w:numId="8" w16cid:durableId="990523798">
    <w:abstractNumId w:val="1"/>
  </w:num>
  <w:num w:numId="9" w16cid:durableId="1402754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6678"/>
    <w:rsid w:val="00034616"/>
    <w:rsid w:val="000352F4"/>
    <w:rsid w:val="0006063C"/>
    <w:rsid w:val="0006719F"/>
    <w:rsid w:val="00133CBC"/>
    <w:rsid w:val="0015074B"/>
    <w:rsid w:val="001777F4"/>
    <w:rsid w:val="001E613F"/>
    <w:rsid w:val="0029639D"/>
    <w:rsid w:val="00296A1B"/>
    <w:rsid w:val="002B1BC1"/>
    <w:rsid w:val="00326F90"/>
    <w:rsid w:val="003554D8"/>
    <w:rsid w:val="003922BB"/>
    <w:rsid w:val="004130E6"/>
    <w:rsid w:val="004547CF"/>
    <w:rsid w:val="004A7AAE"/>
    <w:rsid w:val="004B044C"/>
    <w:rsid w:val="004C7870"/>
    <w:rsid w:val="004E0A6F"/>
    <w:rsid w:val="00536623"/>
    <w:rsid w:val="005C4A21"/>
    <w:rsid w:val="005E2551"/>
    <w:rsid w:val="00636E05"/>
    <w:rsid w:val="0070511C"/>
    <w:rsid w:val="007460DC"/>
    <w:rsid w:val="007A4CFE"/>
    <w:rsid w:val="007A5650"/>
    <w:rsid w:val="00800DB2"/>
    <w:rsid w:val="008417C7"/>
    <w:rsid w:val="00854CED"/>
    <w:rsid w:val="008A52A2"/>
    <w:rsid w:val="00905163"/>
    <w:rsid w:val="00941B0D"/>
    <w:rsid w:val="00947437"/>
    <w:rsid w:val="00A4068E"/>
    <w:rsid w:val="00A536D4"/>
    <w:rsid w:val="00AA1D8D"/>
    <w:rsid w:val="00AE77CA"/>
    <w:rsid w:val="00B47730"/>
    <w:rsid w:val="00B509AD"/>
    <w:rsid w:val="00BF5FDF"/>
    <w:rsid w:val="00CB0664"/>
    <w:rsid w:val="00CB6797"/>
    <w:rsid w:val="00CC3823"/>
    <w:rsid w:val="00CF4632"/>
    <w:rsid w:val="00D37F55"/>
    <w:rsid w:val="00E01DBB"/>
    <w:rsid w:val="00E43514"/>
    <w:rsid w:val="00F476AD"/>
    <w:rsid w:val="00F641FA"/>
    <w:rsid w:val="00F80EB2"/>
    <w:rsid w:val="00FC4BDE"/>
    <w:rsid w:val="00FC693F"/>
    <w:rsid w:val="00FD68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D1EE64"/>
  <w14:defaultImageDpi w14:val="300"/>
  <w15:docId w15:val="{72AC08FC-5A10-4D37-803D-EDAFBD7A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693F"/>
    <w:rPr>
      <w:rFonts w:ascii="Calibri" w:eastAsia="Calibri" w:hAnsi="Calibri"/>
      <w:sz w:val="20"/>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leBlue">
    <w:name w:val="Title Blue"/>
    <w:basedOn w:val="Standard"/>
    <w:rPr>
      <w:b/>
      <w:color w:val="0F4C81"/>
      <w:sz w:val="44"/>
    </w:rPr>
  </w:style>
  <w:style w:type="paragraph" w:customStyle="1" w:styleId="HeadingBlue">
    <w:name w:val="Heading Blue"/>
    <w:basedOn w:val="Standard"/>
    <w:pPr>
      <w:spacing w:before="160" w:after="80"/>
    </w:pPr>
    <w:rPr>
      <w:b/>
      <w:color w:val="0F4C81"/>
      <w:sz w:val="28"/>
    </w:rPr>
  </w:style>
  <w:style w:type="paragraph" w:customStyle="1" w:styleId="HeadingGreen">
    <w:name w:val="Heading Green"/>
    <w:basedOn w:val="Standard"/>
    <w:pPr>
      <w:spacing w:before="140" w:after="40"/>
    </w:pPr>
    <w:rPr>
      <w:b/>
      <w:color w:val="2E7D32"/>
      <w:sz w:val="24"/>
    </w:rPr>
  </w:style>
  <w:style w:type="paragraph" w:customStyle="1" w:styleId="SmallGray">
    <w:name w:val="Small Gray"/>
    <w:basedOn w:val="Standard"/>
    <w:pPr>
      <w:spacing w:after="40"/>
    </w:pPr>
    <w:rPr>
      <w:color w:val="666666"/>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246949">
      <w:bodyDiv w:val="1"/>
      <w:marLeft w:val="0"/>
      <w:marRight w:val="0"/>
      <w:marTop w:val="0"/>
      <w:marBottom w:val="0"/>
      <w:divBdr>
        <w:top w:val="none" w:sz="0" w:space="0" w:color="auto"/>
        <w:left w:val="none" w:sz="0" w:space="0" w:color="auto"/>
        <w:bottom w:val="none" w:sz="0" w:space="0" w:color="auto"/>
        <w:right w:val="none" w:sz="0" w:space="0" w:color="auto"/>
      </w:divBdr>
    </w:div>
    <w:div w:id="1656907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1563</Words>
  <Characters>9850</Characters>
  <Application>Microsoft Office Word</Application>
  <DocSecurity>0</DocSecurity>
  <Lines>82</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Bagus, P.</cp:lastModifiedBy>
  <cp:revision>10</cp:revision>
  <cp:lastPrinted>2026-03-24T07:17:00Z</cp:lastPrinted>
  <dcterms:created xsi:type="dcterms:W3CDTF">2026-05-07T09:24:00Z</dcterms:created>
  <dcterms:modified xsi:type="dcterms:W3CDTF">2026-05-11T09:45:00Z</dcterms:modified>
  <cp:category/>
</cp:coreProperties>
</file>